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39CD697" w:rsidR="00BF7F06" w:rsidRPr="00A11D21" w:rsidRDefault="00D22EE5" w:rsidP="009E4AB7">
      <w:pPr>
        <w:rPr>
          <w:rFonts w:ascii="Calibri" w:hAnsi="Calibri" w:cs="Calibri"/>
          <w:b/>
          <w:bCs/>
        </w:rPr>
      </w:pPr>
      <w:r w:rsidRPr="00A11D21">
        <w:rPr>
          <w:rFonts w:ascii="Calibri" w:hAnsi="Calibri" w:cs="Calibri"/>
          <w:b/>
          <w:bCs/>
        </w:rPr>
        <w:t>Help</w:t>
      </w:r>
    </w:p>
    <w:p w14:paraId="2CDC2AFF" w14:textId="24003AEB" w:rsidR="007A6325" w:rsidRPr="00A11D21" w:rsidRDefault="00C67DA9" w:rsidP="009E4AB7">
      <w:pPr>
        <w:rPr>
          <w:rFonts w:ascii="Calibri" w:hAnsi="Calibri" w:cs="Calibri"/>
          <w:b/>
          <w:bCs/>
        </w:rPr>
      </w:pPr>
      <w:r w:rsidRPr="00A11D21">
        <w:rPr>
          <w:rFonts w:ascii="Calibri" w:hAnsi="Calibri" w:cs="Calibri"/>
          <w:b/>
          <w:bCs/>
        </w:rPr>
        <w:t xml:space="preserve">Run To The </w:t>
      </w:r>
      <w:proofErr w:type="gramStart"/>
      <w:r w:rsidRPr="00A11D21">
        <w:rPr>
          <w:rFonts w:ascii="Calibri" w:hAnsi="Calibri" w:cs="Calibri"/>
          <w:b/>
          <w:bCs/>
        </w:rPr>
        <w:t>Tower</w:t>
      </w:r>
      <w:r w:rsidR="00AA5ED6" w:rsidRPr="00A11D21">
        <w:rPr>
          <w:rFonts w:ascii="Calibri" w:hAnsi="Calibri" w:cs="Calibri"/>
          <w:b/>
          <w:bCs/>
        </w:rPr>
        <w:t xml:space="preserve"> </w:t>
      </w:r>
      <w:r w:rsidR="00C01D01" w:rsidRPr="00A11D21">
        <w:rPr>
          <w:rFonts w:ascii="Calibri" w:hAnsi="Calibri" w:cs="Calibri"/>
          <w:b/>
          <w:bCs/>
        </w:rPr>
        <w:t xml:space="preserve"> (</w:t>
      </w:r>
      <w:proofErr w:type="gramEnd"/>
      <w:r w:rsidR="00AB12C5" w:rsidRPr="00A11D21">
        <w:rPr>
          <w:rFonts w:ascii="Calibri" w:hAnsi="Calibri" w:cs="Calibri"/>
          <w:b/>
          <w:bCs/>
        </w:rPr>
        <w:t xml:space="preserve">Part </w:t>
      </w:r>
      <w:r w:rsidRPr="00A11D21">
        <w:rPr>
          <w:rFonts w:ascii="Calibri" w:hAnsi="Calibri" w:cs="Calibri"/>
          <w:b/>
          <w:bCs/>
        </w:rPr>
        <w:t>2</w:t>
      </w:r>
      <w:r w:rsidR="00B940D4" w:rsidRPr="00A11D21">
        <w:rPr>
          <w:rFonts w:ascii="Calibri" w:hAnsi="Calibri" w:cs="Calibri"/>
          <w:b/>
          <w:bCs/>
        </w:rPr>
        <w:t xml:space="preserve"> </w:t>
      </w:r>
      <w:r w:rsidR="00C01D01" w:rsidRPr="00A11D21">
        <w:rPr>
          <w:rFonts w:ascii="Calibri" w:hAnsi="Calibri" w:cs="Calibri"/>
          <w:b/>
          <w:bCs/>
        </w:rPr>
        <w:t xml:space="preserve">of </w:t>
      </w:r>
      <w:r w:rsidR="00423B74" w:rsidRPr="00A11D21">
        <w:rPr>
          <w:rFonts w:ascii="Calibri" w:hAnsi="Calibri" w:cs="Calibri"/>
          <w:b/>
          <w:bCs/>
        </w:rPr>
        <w:t>4</w:t>
      </w:r>
      <w:r w:rsidR="00C01D01" w:rsidRPr="00A11D21">
        <w:rPr>
          <w:rFonts w:ascii="Calibri" w:hAnsi="Calibri" w:cs="Calibri"/>
          <w:b/>
          <w:bCs/>
        </w:rPr>
        <w:t>)</w:t>
      </w:r>
    </w:p>
    <w:p w14:paraId="156A3DE0" w14:textId="33573654" w:rsidR="007A6325" w:rsidRPr="00A11D21" w:rsidRDefault="00C67DA9" w:rsidP="009E4AB7">
      <w:pPr>
        <w:rPr>
          <w:rFonts w:ascii="Calibri" w:hAnsi="Calibri" w:cs="Calibri"/>
          <w:b/>
          <w:bCs/>
        </w:rPr>
      </w:pPr>
      <w:r w:rsidRPr="00A11D21">
        <w:rPr>
          <w:rFonts w:ascii="Calibri" w:hAnsi="Calibri" w:cs="Calibri"/>
          <w:b/>
          <w:bCs/>
        </w:rPr>
        <w:t>Proverbs 18:10-11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3A50B56" w14:textId="37ED11B2" w:rsidR="00C67DA9" w:rsidRPr="00C67DA9" w:rsidRDefault="00C67DA9" w:rsidP="00C67DA9">
      <w:pPr>
        <w:spacing w:line="276" w:lineRule="auto"/>
        <w:rPr>
          <w:rFonts w:ascii="Calibri" w:hAnsi="Calibri"/>
        </w:rPr>
      </w:pPr>
      <w:r w:rsidRPr="00C67DA9">
        <w:rPr>
          <w:rFonts w:ascii="Calibri" w:hAnsi="Calibri"/>
        </w:rPr>
        <w:t xml:space="preserve">Several months ago, I came home on a Saturday afternoon and Gena was working in </w:t>
      </w:r>
      <w:r w:rsidR="00724BB6">
        <w:rPr>
          <w:rFonts w:ascii="Calibri" w:hAnsi="Calibri"/>
        </w:rPr>
        <w:t>her</w:t>
      </w:r>
      <w:r w:rsidRPr="00C67DA9">
        <w:rPr>
          <w:rFonts w:ascii="Calibri" w:hAnsi="Calibri"/>
        </w:rPr>
        <w:t xml:space="preserve"> car. I said, “What are you doing?” She said, “I just reupholstered the console of my car.” I looked at it and it was perfect. I said, “How in the world did you do that? </w:t>
      </w:r>
      <w:r w:rsidR="00724BB6">
        <w:rPr>
          <w:rFonts w:ascii="Calibri" w:hAnsi="Calibri"/>
        </w:rPr>
        <w:t xml:space="preserve">Since when </w:t>
      </w:r>
      <w:proofErr w:type="gramStart"/>
      <w:r w:rsidR="00724BB6">
        <w:rPr>
          <w:rFonts w:ascii="Calibri" w:hAnsi="Calibri"/>
        </w:rPr>
        <w:t>did you become</w:t>
      </w:r>
      <w:proofErr w:type="gramEnd"/>
      <w:r w:rsidR="00724BB6">
        <w:rPr>
          <w:rFonts w:ascii="Calibri" w:hAnsi="Calibri"/>
        </w:rPr>
        <w:t xml:space="preserve"> an upholstery specialist?</w:t>
      </w:r>
      <w:r w:rsidRPr="00C67DA9">
        <w:rPr>
          <w:rFonts w:ascii="Calibri" w:hAnsi="Calibri"/>
        </w:rPr>
        <w:t>” She goes, “It’s no big deal. I just YouTubed it.” It looked like it was straight out of the dealership. I</w:t>
      </w:r>
      <w:r w:rsidR="001C0E94">
        <w:rPr>
          <w:rFonts w:ascii="Calibri" w:hAnsi="Calibri"/>
        </w:rPr>
        <w:t xml:space="preserve"> was impressed</w:t>
      </w:r>
      <w:r w:rsidRPr="00C67DA9">
        <w:rPr>
          <w:rFonts w:ascii="Calibri" w:hAnsi="Calibri"/>
        </w:rPr>
        <w:t xml:space="preserve">. </w:t>
      </w:r>
      <w:r w:rsidR="00FC5392">
        <w:rPr>
          <w:rFonts w:ascii="Calibri" w:hAnsi="Calibri"/>
        </w:rPr>
        <w:t xml:space="preserve"> All she needed was a little help</w:t>
      </w:r>
      <w:r w:rsidR="00724BB6">
        <w:rPr>
          <w:rFonts w:ascii="Calibri" w:hAnsi="Calibri"/>
        </w:rPr>
        <w:t xml:space="preserve"> from a video</w:t>
      </w:r>
      <w:r w:rsidR="00FC5392">
        <w:rPr>
          <w:rFonts w:ascii="Calibri" w:hAnsi="Calibri"/>
        </w:rPr>
        <w:t>.</w:t>
      </w:r>
    </w:p>
    <w:p w14:paraId="6DB09D82" w14:textId="77777777" w:rsidR="00C67DA9" w:rsidRPr="00C67DA9" w:rsidRDefault="00C67DA9" w:rsidP="00C67DA9">
      <w:pPr>
        <w:spacing w:line="276" w:lineRule="auto"/>
        <w:rPr>
          <w:rFonts w:ascii="Calibri" w:hAnsi="Calibri"/>
        </w:rPr>
      </w:pPr>
    </w:p>
    <w:p w14:paraId="2B977811" w14:textId="461566FC" w:rsidR="00C67DA9" w:rsidRPr="00C67DA9" w:rsidRDefault="00C67DA9" w:rsidP="00C67DA9">
      <w:pPr>
        <w:spacing w:line="276" w:lineRule="auto"/>
        <w:rPr>
          <w:rFonts w:ascii="Calibri" w:hAnsi="Calibri"/>
        </w:rPr>
      </w:pPr>
      <w:r w:rsidRPr="00C67DA9">
        <w:rPr>
          <w:rFonts w:ascii="Calibri" w:hAnsi="Calibri"/>
        </w:rPr>
        <w:t xml:space="preserve">A few years ago, we rented a car. We stopped at the grocery store to grab some food. To get on with our journey, I tried to start the car again and the car wouldn't start. I didn't know what to do. Gena called her sister and my brother-in-law googled it, and he said, “Ryan, you have to push the brake when you push the button.” This was a few years ago. Now that's the way everybody does it. The amount of information that you can find on YouTube and Google is truly amazing. </w:t>
      </w:r>
      <w:r w:rsidR="00FC5392">
        <w:rPr>
          <w:rFonts w:ascii="Calibri" w:hAnsi="Calibri"/>
        </w:rPr>
        <w:t>There is so much help on the web.</w:t>
      </w:r>
    </w:p>
    <w:p w14:paraId="6CE5F71E" w14:textId="77777777" w:rsidR="00C67DA9" w:rsidRPr="00C67DA9" w:rsidRDefault="00C67DA9" w:rsidP="00C67DA9">
      <w:pPr>
        <w:spacing w:line="276" w:lineRule="auto"/>
        <w:rPr>
          <w:rFonts w:ascii="Calibri" w:hAnsi="Calibri"/>
        </w:rPr>
      </w:pPr>
    </w:p>
    <w:p w14:paraId="4D463D06" w14:textId="2FF22CB9" w:rsidR="00C67DA9" w:rsidRPr="00C67DA9" w:rsidRDefault="00C67DA9" w:rsidP="00C67DA9">
      <w:pPr>
        <w:spacing w:line="276" w:lineRule="auto"/>
        <w:rPr>
          <w:rFonts w:ascii="Calibri" w:hAnsi="Calibri"/>
        </w:rPr>
      </w:pPr>
      <w:r w:rsidRPr="00C67DA9">
        <w:rPr>
          <w:rFonts w:ascii="Calibri" w:hAnsi="Calibri"/>
        </w:rPr>
        <w:t xml:space="preserve">I had a major dilemma earlier this season. My basketball team was facing one of the really tough teams in our division. I knew they had a better record than us and I didn't know how to beat this team. Guess what I did? I went to YouTube and I typed in the type of defense that this team was crushing the other teams with. I watched a 5-minute tutorial video. If I can just brag for just a moment, we beat that team by 7 points. Wow. </w:t>
      </w:r>
      <w:r w:rsidR="00FC5392">
        <w:rPr>
          <w:rFonts w:ascii="Calibri" w:hAnsi="Calibri"/>
        </w:rPr>
        <w:t>Coaching videos are so helpful.</w:t>
      </w:r>
    </w:p>
    <w:p w14:paraId="1A9FE43A" w14:textId="77777777" w:rsidR="00C67DA9" w:rsidRPr="00C67DA9" w:rsidRDefault="00C67DA9" w:rsidP="00C67DA9">
      <w:pPr>
        <w:spacing w:line="276" w:lineRule="auto"/>
        <w:rPr>
          <w:rFonts w:ascii="Calibri" w:hAnsi="Calibri"/>
        </w:rPr>
      </w:pPr>
    </w:p>
    <w:p w14:paraId="03033EC5" w14:textId="05B8E228" w:rsidR="00C67DA9" w:rsidRPr="00C67DA9" w:rsidRDefault="00C67DA9" w:rsidP="00C67DA9">
      <w:pPr>
        <w:spacing w:line="276" w:lineRule="auto"/>
        <w:rPr>
          <w:rFonts w:ascii="Calibri" w:hAnsi="Calibri"/>
        </w:rPr>
      </w:pPr>
      <w:r w:rsidRPr="00C67DA9">
        <w:rPr>
          <w:rFonts w:ascii="Calibri" w:hAnsi="Calibri"/>
        </w:rPr>
        <w:t xml:space="preserve">It's almost like there's no question we have that YouTube or Google cannot answer. </w:t>
      </w:r>
      <w:r w:rsidR="00724BB6">
        <w:rPr>
          <w:rFonts w:ascii="Calibri" w:hAnsi="Calibri"/>
        </w:rPr>
        <w:t xml:space="preserve">However, I </w:t>
      </w:r>
      <w:r w:rsidRPr="00C67DA9">
        <w:rPr>
          <w:rFonts w:ascii="Calibri" w:hAnsi="Calibri"/>
        </w:rPr>
        <w:t xml:space="preserve">wonder, if we got as good at asking God for help as we are at asking YouTube for help, what our life would be like. Instead of turning to the internet, what if we got on our knees </w:t>
      </w:r>
      <w:r w:rsidR="00FC5392">
        <w:rPr>
          <w:rFonts w:ascii="Calibri" w:hAnsi="Calibri"/>
        </w:rPr>
        <w:t xml:space="preserve">during the </w:t>
      </w:r>
      <w:r w:rsidRPr="00C67DA9">
        <w:rPr>
          <w:rFonts w:ascii="Calibri" w:hAnsi="Calibri"/>
        </w:rPr>
        <w:t xml:space="preserve">crisis moments of our life. </w:t>
      </w:r>
      <w:r w:rsidR="00724BB6">
        <w:rPr>
          <w:rFonts w:ascii="Calibri" w:hAnsi="Calibri"/>
        </w:rPr>
        <w:t>In our modern culture we get so many answers by ourselves. But we cannot forget that there are many answers that come from God alone.</w:t>
      </w:r>
    </w:p>
    <w:p w14:paraId="2E8BB9CC" w14:textId="77777777" w:rsidR="00C67DA9" w:rsidRPr="00C67DA9" w:rsidRDefault="00C67DA9" w:rsidP="00C67DA9">
      <w:pPr>
        <w:spacing w:line="276" w:lineRule="auto"/>
        <w:rPr>
          <w:rFonts w:ascii="Calibri" w:hAnsi="Calibri"/>
        </w:rPr>
      </w:pPr>
    </w:p>
    <w:p w14:paraId="4163A3B9" w14:textId="50E3F86A" w:rsidR="00C67DA9" w:rsidRPr="00C67DA9" w:rsidRDefault="00C67DA9" w:rsidP="00C67DA9">
      <w:pPr>
        <w:spacing w:line="276" w:lineRule="auto"/>
        <w:rPr>
          <w:rFonts w:ascii="Calibri" w:hAnsi="Calibri"/>
        </w:rPr>
      </w:pPr>
      <w:r w:rsidRPr="00C67DA9">
        <w:rPr>
          <w:rFonts w:ascii="Calibri" w:hAnsi="Calibri"/>
        </w:rPr>
        <w:t>We've been in a series that we began just a short time ago on asking God for help. It's called the “Help” series. We all need a little bit of help</w:t>
      </w:r>
      <w:r w:rsidR="00FC5392">
        <w:rPr>
          <w:rFonts w:ascii="Calibri" w:hAnsi="Calibri"/>
        </w:rPr>
        <w:t xml:space="preserve"> from the creator of Heaven and Earth.</w:t>
      </w:r>
    </w:p>
    <w:p w14:paraId="268CCE2B" w14:textId="77777777" w:rsidR="00C67DA9" w:rsidRPr="00C67DA9" w:rsidRDefault="00C67DA9" w:rsidP="00C67DA9">
      <w:pPr>
        <w:spacing w:line="276" w:lineRule="auto"/>
        <w:rPr>
          <w:rFonts w:ascii="Calibri" w:hAnsi="Calibri"/>
        </w:rPr>
      </w:pPr>
    </w:p>
    <w:p w14:paraId="02CE18EC" w14:textId="705875E8" w:rsidR="00C67DA9" w:rsidRPr="00C67DA9" w:rsidRDefault="00C67DA9" w:rsidP="00C67DA9">
      <w:pPr>
        <w:spacing w:line="276" w:lineRule="auto"/>
        <w:rPr>
          <w:rFonts w:ascii="Calibri" w:hAnsi="Calibri"/>
        </w:rPr>
      </w:pPr>
      <w:r w:rsidRPr="00C67DA9">
        <w:rPr>
          <w:rFonts w:ascii="Calibri" w:hAnsi="Calibri"/>
        </w:rPr>
        <w:t xml:space="preserve">I want us to turn in our Bibles today to Proverbs 18:10 as we look at this powerful subject of how to find God's help. I've called the message today “Run </w:t>
      </w:r>
      <w:proofErr w:type="gramStart"/>
      <w:r w:rsidRPr="00C67DA9">
        <w:rPr>
          <w:rFonts w:ascii="Calibri" w:hAnsi="Calibri"/>
        </w:rPr>
        <w:t>To</w:t>
      </w:r>
      <w:proofErr w:type="gramEnd"/>
      <w:r w:rsidRPr="00C67DA9">
        <w:rPr>
          <w:rFonts w:ascii="Calibri" w:hAnsi="Calibri"/>
        </w:rPr>
        <w:t xml:space="preserve"> The Tower.” I want us to look at how we can ask God for His help. Because God has more help for us than even YouTube does. Do you believe that today? YouTube is awesome, but God has more answers. God has more </w:t>
      </w:r>
      <w:r w:rsidRPr="00C67DA9">
        <w:rPr>
          <w:rFonts w:ascii="Calibri" w:hAnsi="Calibri"/>
        </w:rPr>
        <w:lastRenderedPageBreak/>
        <w:t xml:space="preserve">wisdom for us than any other entity in the world. If we can just turn our affections and our attention to Him, there is no need that you have that is beyond </w:t>
      </w:r>
      <w:r w:rsidR="003259AC">
        <w:rPr>
          <w:rFonts w:ascii="Calibri" w:hAnsi="Calibri"/>
        </w:rPr>
        <w:t xml:space="preserve">God’s </w:t>
      </w:r>
      <w:r w:rsidRPr="00C67DA9">
        <w:rPr>
          <w:rFonts w:ascii="Calibri" w:hAnsi="Calibri"/>
        </w:rPr>
        <w:t xml:space="preserve">capability to help you. </w:t>
      </w:r>
    </w:p>
    <w:p w14:paraId="379ECC48" w14:textId="77777777" w:rsidR="00C67DA9" w:rsidRPr="00C67DA9" w:rsidRDefault="00C67DA9" w:rsidP="00C67DA9">
      <w:pPr>
        <w:spacing w:line="276" w:lineRule="auto"/>
        <w:rPr>
          <w:rFonts w:ascii="Calibri" w:hAnsi="Calibri"/>
        </w:rPr>
      </w:pPr>
    </w:p>
    <w:p w14:paraId="620FC8FD" w14:textId="77777777" w:rsidR="00C67DA9" w:rsidRPr="00C67DA9" w:rsidRDefault="00C67DA9" w:rsidP="00C67DA9">
      <w:pPr>
        <w:spacing w:line="276" w:lineRule="auto"/>
        <w:rPr>
          <w:rFonts w:ascii="Calibri" w:hAnsi="Calibri"/>
        </w:rPr>
      </w:pPr>
      <w:r w:rsidRPr="00C67DA9">
        <w:rPr>
          <w:rFonts w:ascii="Calibri" w:hAnsi="Calibri"/>
        </w:rPr>
        <w:t xml:space="preserve">Before we get to Proverbs 18, I want to just mention a couple of verses. </w:t>
      </w:r>
    </w:p>
    <w:p w14:paraId="129E72CC" w14:textId="77777777" w:rsidR="00C67DA9" w:rsidRPr="00C67DA9" w:rsidRDefault="00C67DA9" w:rsidP="00C67DA9">
      <w:pPr>
        <w:spacing w:line="276" w:lineRule="auto"/>
        <w:rPr>
          <w:rFonts w:ascii="Calibri" w:hAnsi="Calibri"/>
        </w:rPr>
      </w:pPr>
    </w:p>
    <w:p w14:paraId="63A6AA43" w14:textId="77777777" w:rsidR="00C67DA9" w:rsidRPr="00C67DA9" w:rsidRDefault="00C67DA9" w:rsidP="00C67DA9">
      <w:pPr>
        <w:spacing w:line="276" w:lineRule="auto"/>
        <w:rPr>
          <w:rFonts w:ascii="Calibri" w:hAnsi="Calibri"/>
        </w:rPr>
      </w:pPr>
      <w:r w:rsidRPr="00C67DA9">
        <w:rPr>
          <w:rFonts w:ascii="Calibri" w:hAnsi="Calibri"/>
        </w:rPr>
        <w:t>“God is our refuge and strength, a helper, who is always found in a time of trouble (Psalm 46:1).</w:t>
      </w:r>
    </w:p>
    <w:p w14:paraId="0BDEC85A" w14:textId="77777777" w:rsidR="00C67DA9" w:rsidRPr="00C67DA9" w:rsidRDefault="00C67DA9" w:rsidP="00C67DA9">
      <w:pPr>
        <w:spacing w:line="276" w:lineRule="auto"/>
        <w:rPr>
          <w:rFonts w:ascii="Calibri" w:hAnsi="Calibri"/>
        </w:rPr>
      </w:pPr>
    </w:p>
    <w:p w14:paraId="7CB8C968" w14:textId="77777777" w:rsidR="00C67DA9" w:rsidRPr="00C67DA9" w:rsidRDefault="00C67DA9" w:rsidP="00C67DA9">
      <w:pPr>
        <w:spacing w:line="276" w:lineRule="auto"/>
        <w:rPr>
          <w:rFonts w:ascii="Calibri" w:hAnsi="Calibri"/>
        </w:rPr>
      </w:pPr>
      <w:r w:rsidRPr="00C67DA9">
        <w:rPr>
          <w:rFonts w:ascii="Calibri" w:hAnsi="Calibri"/>
        </w:rPr>
        <w:t xml:space="preserve">“Oh, please help us against our enemies, for all human help is useless. With God's help, we will do mighty things” (Psalm 60:12-13). </w:t>
      </w:r>
    </w:p>
    <w:p w14:paraId="58139B22" w14:textId="77777777" w:rsidR="00C67DA9" w:rsidRPr="00C67DA9" w:rsidRDefault="00C67DA9" w:rsidP="00C67DA9">
      <w:pPr>
        <w:spacing w:line="276" w:lineRule="auto"/>
        <w:rPr>
          <w:rFonts w:ascii="Calibri" w:hAnsi="Calibri"/>
        </w:rPr>
      </w:pPr>
    </w:p>
    <w:p w14:paraId="0333470A" w14:textId="55ABD78D" w:rsidR="00C67DA9" w:rsidRPr="00C67DA9" w:rsidRDefault="00C67DA9" w:rsidP="00C67DA9">
      <w:pPr>
        <w:spacing w:line="276" w:lineRule="auto"/>
        <w:rPr>
          <w:rFonts w:ascii="Calibri" w:hAnsi="Calibri"/>
        </w:rPr>
      </w:pPr>
      <w:r w:rsidRPr="00C67DA9">
        <w:rPr>
          <w:rFonts w:ascii="Calibri" w:hAnsi="Calibri"/>
        </w:rPr>
        <w:t xml:space="preserve">With God's help we can do mighty things. Do you believe that God's help is greater than human help, than man’s help? God’s help is even greater. It's even bigger. Wow. </w:t>
      </w:r>
    </w:p>
    <w:p w14:paraId="6138FC62" w14:textId="77777777" w:rsidR="00C67DA9" w:rsidRPr="00C67DA9" w:rsidRDefault="00C67DA9" w:rsidP="00C67DA9">
      <w:pPr>
        <w:spacing w:line="276" w:lineRule="auto"/>
        <w:rPr>
          <w:rFonts w:ascii="Calibri" w:hAnsi="Calibri"/>
        </w:rPr>
      </w:pPr>
    </w:p>
    <w:p w14:paraId="62372CD2" w14:textId="534D1DD3" w:rsidR="00C67DA9" w:rsidRPr="00C67DA9" w:rsidRDefault="00C67DA9" w:rsidP="00C67DA9">
      <w:pPr>
        <w:spacing w:line="276" w:lineRule="auto"/>
        <w:rPr>
          <w:rFonts w:ascii="Calibri" w:hAnsi="Calibri"/>
        </w:rPr>
      </w:pPr>
      <w:r w:rsidRPr="00C67DA9">
        <w:rPr>
          <w:rFonts w:ascii="Calibri" w:hAnsi="Calibri"/>
        </w:rPr>
        <w:t>Let’s look today at our main scripture</w:t>
      </w:r>
      <w:r w:rsidR="00FC5392">
        <w:rPr>
          <w:rFonts w:ascii="Calibri" w:hAnsi="Calibri"/>
        </w:rPr>
        <w:t xml:space="preserve"> found in </w:t>
      </w:r>
      <w:r w:rsidRPr="00C67DA9">
        <w:rPr>
          <w:rFonts w:ascii="Calibri" w:hAnsi="Calibri"/>
        </w:rPr>
        <w:t xml:space="preserve">Proverbs 18:10. If you've read the Bible much, you're familiar with this verse. If you haven't read the Bible much, you're going to really love this. </w:t>
      </w:r>
    </w:p>
    <w:p w14:paraId="79BF505F" w14:textId="77777777" w:rsidR="00C67DA9" w:rsidRPr="00C67DA9" w:rsidRDefault="00C67DA9" w:rsidP="00C67DA9">
      <w:pPr>
        <w:spacing w:line="276" w:lineRule="auto"/>
        <w:rPr>
          <w:rFonts w:ascii="Calibri" w:hAnsi="Calibri"/>
        </w:rPr>
      </w:pPr>
    </w:p>
    <w:p w14:paraId="3B7B55C8" w14:textId="77777777" w:rsidR="00C67DA9" w:rsidRPr="00C67DA9" w:rsidRDefault="00C67DA9" w:rsidP="00C67DA9">
      <w:pPr>
        <w:spacing w:line="276" w:lineRule="auto"/>
        <w:rPr>
          <w:rFonts w:ascii="Calibri" w:hAnsi="Calibri"/>
        </w:rPr>
      </w:pPr>
      <w:r w:rsidRPr="00C67DA9">
        <w:rPr>
          <w:rFonts w:ascii="Calibri" w:hAnsi="Calibri"/>
        </w:rPr>
        <w:t>“The name of the Lord is a strong tower; the righteous run to it and are protected” (Proverbs 18:10).</w:t>
      </w:r>
    </w:p>
    <w:p w14:paraId="0596AA82" w14:textId="77777777" w:rsidR="00C67DA9" w:rsidRPr="00C67DA9" w:rsidRDefault="00C67DA9" w:rsidP="00C67DA9">
      <w:pPr>
        <w:spacing w:line="276" w:lineRule="auto"/>
        <w:rPr>
          <w:rFonts w:ascii="Calibri" w:hAnsi="Calibri"/>
        </w:rPr>
      </w:pPr>
    </w:p>
    <w:p w14:paraId="0017F055" w14:textId="26EB00AB" w:rsidR="00C67DA9" w:rsidRPr="00C67DA9" w:rsidRDefault="00C67DA9" w:rsidP="00C67DA9">
      <w:pPr>
        <w:spacing w:line="276" w:lineRule="auto"/>
        <w:rPr>
          <w:rFonts w:ascii="Calibri" w:hAnsi="Calibri"/>
        </w:rPr>
      </w:pPr>
      <w:r w:rsidRPr="00C67DA9">
        <w:rPr>
          <w:rFonts w:ascii="Calibri" w:hAnsi="Calibri"/>
        </w:rPr>
        <w:t xml:space="preserve">I want us to see three aspects of God's help today. </w:t>
      </w:r>
      <w:r w:rsidR="003259AC">
        <w:rPr>
          <w:rFonts w:ascii="Calibri" w:hAnsi="Calibri"/>
        </w:rPr>
        <w:t>The first is simply this:</w:t>
      </w:r>
    </w:p>
    <w:p w14:paraId="316B9BB6" w14:textId="77777777" w:rsidR="00C67DA9" w:rsidRPr="00C67DA9" w:rsidRDefault="00C67DA9" w:rsidP="00C67DA9">
      <w:pPr>
        <w:spacing w:line="276" w:lineRule="auto"/>
        <w:rPr>
          <w:rFonts w:ascii="Calibri" w:hAnsi="Calibri"/>
        </w:rPr>
      </w:pPr>
    </w:p>
    <w:p w14:paraId="08415CC1" w14:textId="77777777" w:rsidR="00C67DA9" w:rsidRPr="00C67DA9" w:rsidRDefault="00C67DA9" w:rsidP="00C67DA9">
      <w:pPr>
        <w:spacing w:line="276" w:lineRule="auto"/>
        <w:rPr>
          <w:rFonts w:ascii="Calibri" w:hAnsi="Calibri"/>
          <w:b/>
          <w:bCs/>
        </w:rPr>
      </w:pPr>
      <w:r w:rsidRPr="00C67DA9">
        <w:rPr>
          <w:rFonts w:ascii="Calibri" w:hAnsi="Calibri"/>
          <w:b/>
          <w:bCs/>
        </w:rPr>
        <w:t>1. Magnify His Name</w:t>
      </w:r>
    </w:p>
    <w:p w14:paraId="4E900BBD" w14:textId="77777777" w:rsidR="00C67DA9" w:rsidRPr="00C67DA9" w:rsidRDefault="00C67DA9" w:rsidP="00C67DA9">
      <w:pPr>
        <w:spacing w:line="276" w:lineRule="auto"/>
        <w:rPr>
          <w:rFonts w:ascii="Calibri" w:hAnsi="Calibri"/>
        </w:rPr>
      </w:pPr>
    </w:p>
    <w:p w14:paraId="071F3146" w14:textId="587267DB" w:rsidR="00C67DA9" w:rsidRPr="00C67DA9" w:rsidRDefault="00C67DA9" w:rsidP="00C67DA9">
      <w:pPr>
        <w:spacing w:line="276" w:lineRule="auto"/>
        <w:rPr>
          <w:rFonts w:ascii="Calibri" w:hAnsi="Calibri"/>
        </w:rPr>
      </w:pPr>
      <w:r w:rsidRPr="00C67DA9">
        <w:rPr>
          <w:rFonts w:ascii="Calibri" w:hAnsi="Calibri"/>
        </w:rPr>
        <w:t xml:space="preserve">If you need God's help, begin </w:t>
      </w:r>
      <w:r w:rsidR="00FC5392">
        <w:rPr>
          <w:rFonts w:ascii="Calibri" w:hAnsi="Calibri"/>
        </w:rPr>
        <w:t xml:space="preserve">by </w:t>
      </w:r>
      <w:r w:rsidRPr="00C67DA9">
        <w:rPr>
          <w:rFonts w:ascii="Calibri" w:hAnsi="Calibri"/>
        </w:rPr>
        <w:t>magnify</w:t>
      </w:r>
      <w:r w:rsidR="00FC5392">
        <w:rPr>
          <w:rFonts w:ascii="Calibri" w:hAnsi="Calibri"/>
        </w:rPr>
        <w:t>ing</w:t>
      </w:r>
      <w:r w:rsidRPr="00C67DA9">
        <w:rPr>
          <w:rFonts w:ascii="Calibri" w:hAnsi="Calibri"/>
        </w:rPr>
        <w:t xml:space="preserve"> the name of the Lord. Notice it says that the name of the Lord is a what? It's a strong tower. Whatever you focus on in your life is what will be magnified. Do you notice that? If you really focus on the Lord, then the Lord will be magnified in your life. If you focus on your career, then your career will be magnified.</w:t>
      </w:r>
    </w:p>
    <w:p w14:paraId="52B1F537" w14:textId="77777777" w:rsidR="00C67DA9" w:rsidRPr="00C67DA9" w:rsidRDefault="00C67DA9" w:rsidP="00C67DA9">
      <w:pPr>
        <w:spacing w:line="276" w:lineRule="auto"/>
        <w:rPr>
          <w:rFonts w:ascii="Calibri" w:hAnsi="Calibri"/>
        </w:rPr>
      </w:pPr>
    </w:p>
    <w:p w14:paraId="10190DF5" w14:textId="77777777" w:rsidR="00C67DA9" w:rsidRPr="00C67DA9" w:rsidRDefault="00C67DA9" w:rsidP="00C67DA9">
      <w:pPr>
        <w:spacing w:line="276" w:lineRule="auto"/>
        <w:rPr>
          <w:rFonts w:ascii="Calibri" w:hAnsi="Calibri"/>
        </w:rPr>
      </w:pPr>
      <w:r w:rsidRPr="00C67DA9">
        <w:rPr>
          <w:rFonts w:ascii="Calibri" w:hAnsi="Calibri"/>
        </w:rPr>
        <w:t xml:space="preserve">But he says this: “The name of the Lord is a strong tower.” We have to magnify the name of the Lord. </w:t>
      </w:r>
    </w:p>
    <w:p w14:paraId="2C3934B7" w14:textId="77777777" w:rsidR="00C67DA9" w:rsidRPr="00C67DA9" w:rsidRDefault="00C67DA9" w:rsidP="00C67DA9">
      <w:pPr>
        <w:spacing w:line="276" w:lineRule="auto"/>
        <w:rPr>
          <w:rFonts w:ascii="Calibri" w:hAnsi="Calibri"/>
        </w:rPr>
      </w:pPr>
    </w:p>
    <w:p w14:paraId="29A8199D" w14:textId="77777777" w:rsidR="00C67DA9" w:rsidRPr="00C67DA9" w:rsidRDefault="00C67DA9" w:rsidP="00C67DA9">
      <w:pPr>
        <w:spacing w:line="276" w:lineRule="auto"/>
        <w:rPr>
          <w:rFonts w:ascii="Calibri" w:hAnsi="Calibri"/>
        </w:rPr>
      </w:pPr>
      <w:r w:rsidRPr="00C67DA9">
        <w:rPr>
          <w:rFonts w:ascii="Calibri" w:hAnsi="Calibri"/>
        </w:rPr>
        <w:t xml:space="preserve">Now, I've got a little friend right here. </w:t>
      </w:r>
      <w:r w:rsidRPr="00C67DA9">
        <w:rPr>
          <w:rFonts w:ascii="Calibri" w:hAnsi="Calibri"/>
          <w:i/>
          <w:iCs/>
        </w:rPr>
        <w:t>[Pastor holds up a magnifying glass.]</w:t>
      </w:r>
      <w:r w:rsidRPr="00C67DA9">
        <w:rPr>
          <w:rFonts w:ascii="Calibri" w:hAnsi="Calibri"/>
        </w:rPr>
        <w:t xml:space="preserve"> Anybody know what this is? This is a magnifying glass. Is that awesome or what? I feel really old. When you get really old, you can read the newspaper with a magnifying glass. But you know, a magnifying glass is interesting because it gives you some perspectives that you would not have otherwise.</w:t>
      </w:r>
    </w:p>
    <w:p w14:paraId="30EB5A4D" w14:textId="77777777" w:rsidR="00C67DA9" w:rsidRPr="00C67DA9" w:rsidRDefault="00C67DA9" w:rsidP="00C67DA9">
      <w:pPr>
        <w:spacing w:line="276" w:lineRule="auto"/>
        <w:rPr>
          <w:rFonts w:ascii="Calibri" w:hAnsi="Calibri"/>
        </w:rPr>
      </w:pPr>
    </w:p>
    <w:p w14:paraId="4FF413A3" w14:textId="77777777" w:rsidR="00C67DA9" w:rsidRPr="00C67DA9" w:rsidRDefault="00C67DA9" w:rsidP="00C67DA9">
      <w:pPr>
        <w:spacing w:line="276" w:lineRule="auto"/>
        <w:rPr>
          <w:rFonts w:ascii="Calibri" w:hAnsi="Calibri"/>
        </w:rPr>
      </w:pPr>
      <w:r w:rsidRPr="00C67DA9">
        <w:rPr>
          <w:rFonts w:ascii="Calibri" w:hAnsi="Calibri"/>
        </w:rPr>
        <w:lastRenderedPageBreak/>
        <w:t xml:space="preserve">I had a rock in my shoe the other day. I pulled the rock out and I looked under the magnifying glass. Guess what I saw? I saw a lot of things that I had never seen before. I saw color, I saw texture, I saw just a whole new perspective. But I wouldn't have had the perspective if it had not been magnified. </w:t>
      </w:r>
    </w:p>
    <w:p w14:paraId="61A241FC" w14:textId="77777777" w:rsidR="00C67DA9" w:rsidRPr="00C67DA9" w:rsidRDefault="00C67DA9" w:rsidP="00C67DA9">
      <w:pPr>
        <w:spacing w:line="276" w:lineRule="auto"/>
        <w:rPr>
          <w:rFonts w:ascii="Calibri" w:hAnsi="Calibri"/>
        </w:rPr>
      </w:pPr>
    </w:p>
    <w:p w14:paraId="28CA3E5C" w14:textId="77777777" w:rsidR="00C67DA9" w:rsidRPr="00C67DA9" w:rsidRDefault="00C67DA9" w:rsidP="00C67DA9">
      <w:pPr>
        <w:spacing w:line="276" w:lineRule="auto"/>
        <w:rPr>
          <w:rFonts w:ascii="Calibri" w:hAnsi="Calibri"/>
        </w:rPr>
      </w:pPr>
      <w:r w:rsidRPr="00C67DA9">
        <w:rPr>
          <w:rFonts w:ascii="Calibri" w:hAnsi="Calibri"/>
        </w:rPr>
        <w:t xml:space="preserve">To magnify something is to look intently at the subject that is being observed. When we magnify the name of the Lord, what are we doing? We are intensifying, we are studying, we are analyzing, we are looking with a greater expectation than we would be in other circumstances. To magnify the name of the Lord. </w:t>
      </w:r>
    </w:p>
    <w:p w14:paraId="71C712C8" w14:textId="77777777" w:rsidR="00C67DA9" w:rsidRPr="00C67DA9" w:rsidRDefault="00C67DA9" w:rsidP="00C67DA9">
      <w:pPr>
        <w:spacing w:line="276" w:lineRule="auto"/>
        <w:rPr>
          <w:rFonts w:ascii="Calibri" w:hAnsi="Calibri"/>
        </w:rPr>
      </w:pPr>
    </w:p>
    <w:p w14:paraId="7D2867CE" w14:textId="45394DFE" w:rsidR="00C67DA9" w:rsidRPr="00C67DA9" w:rsidRDefault="00C67DA9" w:rsidP="00C67DA9">
      <w:pPr>
        <w:spacing w:line="276" w:lineRule="auto"/>
        <w:rPr>
          <w:rFonts w:ascii="Calibri" w:hAnsi="Calibri"/>
        </w:rPr>
      </w:pPr>
      <w:r w:rsidRPr="00C67DA9">
        <w:rPr>
          <w:rFonts w:ascii="Calibri" w:hAnsi="Calibri"/>
        </w:rPr>
        <w:t xml:space="preserve">“The name of the Lord is a strong tower.” In the ancient world, a city was only as good as its fortification. If a city was </w:t>
      </w:r>
      <w:proofErr w:type="gramStart"/>
      <w:r w:rsidRPr="00C67DA9">
        <w:rPr>
          <w:rFonts w:ascii="Calibri" w:hAnsi="Calibri"/>
        </w:rPr>
        <w:t>really great</w:t>
      </w:r>
      <w:proofErr w:type="gramEnd"/>
      <w:r w:rsidRPr="00C67DA9">
        <w:rPr>
          <w:rFonts w:ascii="Calibri" w:hAnsi="Calibri"/>
        </w:rPr>
        <w:t xml:space="preserve">, it would have walls, it would have a tower, it would have a castle. Many times a fortified city could withstand great attacks. Modern day artillery could tear the city down in a few hours, but in the ancient world, the fortification could allow a city to withstand a siege for years if it was properly fortified. A strong tower, a castle had a very particular and very significant role in the life of the security of the place that you would live. </w:t>
      </w:r>
    </w:p>
    <w:p w14:paraId="1223526F" w14:textId="77777777" w:rsidR="00C67DA9" w:rsidRPr="00C67DA9" w:rsidRDefault="00C67DA9" w:rsidP="00C67DA9">
      <w:pPr>
        <w:spacing w:line="276" w:lineRule="auto"/>
        <w:rPr>
          <w:rFonts w:ascii="Calibri" w:hAnsi="Calibri"/>
        </w:rPr>
      </w:pPr>
    </w:p>
    <w:p w14:paraId="701E24E4" w14:textId="4EE78E9F" w:rsidR="00C67DA9" w:rsidRPr="00C67DA9" w:rsidRDefault="00C67DA9" w:rsidP="00C67DA9">
      <w:pPr>
        <w:spacing w:line="276" w:lineRule="auto"/>
        <w:rPr>
          <w:rFonts w:ascii="Calibri" w:hAnsi="Calibri"/>
        </w:rPr>
      </w:pPr>
      <w:r w:rsidRPr="00C67DA9">
        <w:rPr>
          <w:rFonts w:ascii="Calibri" w:hAnsi="Calibri"/>
        </w:rPr>
        <w:t xml:space="preserve">It is that term that Solomon, the writer of the Proverbs, compares the name of the Lord to. He says that name of the Lord is </w:t>
      </w:r>
      <w:r w:rsidR="001A3BD3">
        <w:rPr>
          <w:rFonts w:ascii="Calibri" w:hAnsi="Calibri"/>
        </w:rPr>
        <w:t>“</w:t>
      </w:r>
      <w:r w:rsidRPr="00C67DA9">
        <w:rPr>
          <w:rFonts w:ascii="Calibri" w:hAnsi="Calibri"/>
        </w:rPr>
        <w:t>the strong tower.</w:t>
      </w:r>
      <w:r w:rsidR="001A3BD3">
        <w:rPr>
          <w:rFonts w:ascii="Calibri" w:hAnsi="Calibri"/>
        </w:rPr>
        <w:t>”</w:t>
      </w:r>
      <w:r w:rsidRPr="00C67DA9">
        <w:rPr>
          <w:rFonts w:ascii="Calibri" w:hAnsi="Calibri"/>
        </w:rPr>
        <w:t xml:space="preserve"> It’s the place that you want to run to whenever you're in trouble. We'll get to that in just a little bit. </w:t>
      </w:r>
    </w:p>
    <w:p w14:paraId="4F7A445A" w14:textId="77777777" w:rsidR="00C67DA9" w:rsidRPr="00C67DA9" w:rsidRDefault="00C67DA9" w:rsidP="00C67DA9">
      <w:pPr>
        <w:spacing w:line="276" w:lineRule="auto"/>
        <w:rPr>
          <w:rFonts w:ascii="Calibri" w:hAnsi="Calibri"/>
        </w:rPr>
      </w:pPr>
    </w:p>
    <w:p w14:paraId="209CFE8C" w14:textId="50EA121B" w:rsidR="00C67DA9" w:rsidRPr="00C67DA9" w:rsidRDefault="00C67DA9" w:rsidP="00C67DA9">
      <w:pPr>
        <w:spacing w:line="276" w:lineRule="auto"/>
        <w:rPr>
          <w:rFonts w:ascii="Calibri" w:hAnsi="Calibri"/>
        </w:rPr>
      </w:pPr>
      <w:r w:rsidRPr="00C67DA9">
        <w:rPr>
          <w:rFonts w:ascii="Calibri" w:hAnsi="Calibri"/>
        </w:rPr>
        <w:t xml:space="preserve">We went on family vacation to St. Augustine, Florida a couple of years ago. </w:t>
      </w:r>
      <w:r w:rsidR="00D11D36">
        <w:rPr>
          <w:rFonts w:ascii="Calibri" w:hAnsi="Calibri"/>
        </w:rPr>
        <w:t>W</w:t>
      </w:r>
      <w:r w:rsidRPr="00C67DA9">
        <w:rPr>
          <w:rFonts w:ascii="Calibri" w:hAnsi="Calibri"/>
        </w:rPr>
        <w:t>e visited this massive fortress. It was built in the 1600s. It's really one of the most interesting places I've ever been. It's called Castillo de San Marcus. It was built in the 1600s. It's a massive castle</w:t>
      </w:r>
      <w:r w:rsidR="00516D8E">
        <w:rPr>
          <w:rFonts w:ascii="Calibri" w:hAnsi="Calibri"/>
        </w:rPr>
        <w:t xml:space="preserve"> </w:t>
      </w:r>
      <w:r w:rsidRPr="00C67DA9">
        <w:rPr>
          <w:rFonts w:ascii="Calibri" w:hAnsi="Calibri"/>
        </w:rPr>
        <w:t xml:space="preserve">right on the beach. It has a place for 64 different cannons that can be positioned around the castle. It has walls that are 30-feet tall and 14-feet thick. It has a drawbridge. They can release water into the moat. This place was incredible. I thought, “All around the fortress, there could be an attack, there could be warfare. But in the middle (standing in the courtyard in the middle where I was looking around), there can be so much calm right here because of the strong tower, because of the fortress, because of the castle, because of this great fortification.” It was a place of safety. </w:t>
      </w:r>
    </w:p>
    <w:p w14:paraId="41DE1022" w14:textId="77777777" w:rsidR="00C67DA9" w:rsidRPr="00C67DA9" w:rsidRDefault="00C67DA9" w:rsidP="00C67DA9">
      <w:pPr>
        <w:spacing w:line="276" w:lineRule="auto"/>
        <w:rPr>
          <w:rFonts w:ascii="Calibri" w:hAnsi="Calibri"/>
        </w:rPr>
      </w:pPr>
    </w:p>
    <w:p w14:paraId="7F1DC8EE" w14:textId="2E8806E5" w:rsidR="00C67DA9" w:rsidRPr="00C67DA9" w:rsidRDefault="00C67DA9" w:rsidP="00C67DA9">
      <w:pPr>
        <w:spacing w:line="276" w:lineRule="auto"/>
        <w:rPr>
          <w:rFonts w:ascii="Calibri" w:hAnsi="Calibri"/>
        </w:rPr>
      </w:pPr>
      <w:r w:rsidRPr="00C67DA9">
        <w:rPr>
          <w:rFonts w:ascii="Calibri" w:hAnsi="Calibri"/>
        </w:rPr>
        <w:t>I think it's that imagery that the scripture is trying to communicate to us here</w:t>
      </w:r>
      <w:r w:rsidR="003259AC">
        <w:rPr>
          <w:rFonts w:ascii="Calibri" w:hAnsi="Calibri"/>
        </w:rPr>
        <w:t xml:space="preserve"> </w:t>
      </w:r>
      <w:r w:rsidRPr="00C67DA9">
        <w:rPr>
          <w:rFonts w:ascii="Calibri" w:hAnsi="Calibri"/>
        </w:rPr>
        <w:t xml:space="preserve">through the wisdom of Solomon. He is saying, “The name of the Lord is a safe place. It's a fortified place. It's a place of peace and security, even when all hell can be breaking loose in your life.” That's why we should magnify the name of the Lord because what we magnify is what will become a reality in our life. We </w:t>
      </w:r>
      <w:r w:rsidR="002F2997">
        <w:rPr>
          <w:rFonts w:ascii="Calibri" w:hAnsi="Calibri"/>
        </w:rPr>
        <w:t xml:space="preserve">must </w:t>
      </w:r>
      <w:r w:rsidRPr="00C67DA9">
        <w:rPr>
          <w:rFonts w:ascii="Calibri" w:hAnsi="Calibri"/>
        </w:rPr>
        <w:t xml:space="preserve">get that perspective. </w:t>
      </w:r>
    </w:p>
    <w:p w14:paraId="34B257D6" w14:textId="77777777" w:rsidR="00C67DA9" w:rsidRPr="00C67DA9" w:rsidRDefault="00C67DA9" w:rsidP="00C67DA9">
      <w:pPr>
        <w:spacing w:line="276" w:lineRule="auto"/>
        <w:rPr>
          <w:rFonts w:ascii="Calibri" w:hAnsi="Calibri"/>
        </w:rPr>
      </w:pPr>
    </w:p>
    <w:p w14:paraId="38E06C82" w14:textId="77777777" w:rsidR="00C67DA9" w:rsidRPr="00C67DA9" w:rsidRDefault="00C67DA9" w:rsidP="00C67DA9">
      <w:pPr>
        <w:spacing w:line="276" w:lineRule="auto"/>
        <w:rPr>
          <w:rFonts w:ascii="Calibri" w:hAnsi="Calibri"/>
        </w:rPr>
      </w:pPr>
      <w:r w:rsidRPr="00C67DA9">
        <w:rPr>
          <w:rFonts w:ascii="Calibri" w:hAnsi="Calibri"/>
        </w:rPr>
        <w:t xml:space="preserve">God has many names. We come to understand people by their names. For example, King David was known as a king, as a poet, as a songwriter, as a warrior, as a father. Each one of those different aspects of his life reveals something about David. </w:t>
      </w:r>
    </w:p>
    <w:p w14:paraId="14AF80CF" w14:textId="77777777" w:rsidR="00C67DA9" w:rsidRPr="00C67DA9" w:rsidRDefault="00C67DA9" w:rsidP="00C67DA9">
      <w:pPr>
        <w:spacing w:line="276" w:lineRule="auto"/>
        <w:rPr>
          <w:rFonts w:ascii="Calibri" w:hAnsi="Calibri"/>
        </w:rPr>
      </w:pPr>
    </w:p>
    <w:p w14:paraId="2BED46EA" w14:textId="77777777" w:rsidR="00C67DA9" w:rsidRPr="00C67DA9" w:rsidRDefault="00C67DA9" w:rsidP="00C67DA9">
      <w:pPr>
        <w:spacing w:line="276" w:lineRule="auto"/>
        <w:rPr>
          <w:rFonts w:ascii="Calibri" w:hAnsi="Calibri"/>
        </w:rPr>
      </w:pPr>
      <w:r w:rsidRPr="00C67DA9">
        <w:rPr>
          <w:rFonts w:ascii="Calibri" w:hAnsi="Calibri"/>
        </w:rPr>
        <w:t xml:space="preserve">I was thinking about the things that I'm called. I'm called Pastor when I'm at church. I'm called Coach when I'm at the gym. I'm called Dad when I'm at home. I might even be called some other names from time to time. But each of those titles represents and it shows something that is different about me. </w:t>
      </w:r>
    </w:p>
    <w:p w14:paraId="48C63DF3" w14:textId="77777777" w:rsidR="00C67DA9" w:rsidRPr="00C67DA9" w:rsidRDefault="00C67DA9" w:rsidP="00C67DA9">
      <w:pPr>
        <w:spacing w:line="276" w:lineRule="auto"/>
        <w:rPr>
          <w:rFonts w:ascii="Calibri" w:hAnsi="Calibri"/>
        </w:rPr>
      </w:pPr>
    </w:p>
    <w:p w14:paraId="78435CEE" w14:textId="012E3359" w:rsidR="00C67DA9" w:rsidRPr="00C67DA9" w:rsidRDefault="00C67DA9" w:rsidP="00C67DA9">
      <w:pPr>
        <w:spacing w:line="276" w:lineRule="auto"/>
        <w:rPr>
          <w:rFonts w:ascii="Calibri" w:hAnsi="Calibri"/>
        </w:rPr>
      </w:pPr>
      <w:r w:rsidRPr="00C67DA9">
        <w:rPr>
          <w:rFonts w:ascii="Calibri" w:hAnsi="Calibri"/>
        </w:rPr>
        <w:t xml:space="preserve">On a more profound level, God has many names. God is so amazing that one name could not fully encompass His deity. He's God. We have numerous names of God. I want to give you just a few of my favorites because when we get to know the names of God, we understand His character. The more we know about God's character, the more that we can connect with Him. We got to understand who He is. Let me just give you a few. </w:t>
      </w:r>
    </w:p>
    <w:p w14:paraId="4B510581" w14:textId="77777777" w:rsidR="00C67DA9" w:rsidRPr="00C67DA9" w:rsidRDefault="00C67DA9" w:rsidP="00C67DA9">
      <w:pPr>
        <w:spacing w:line="276" w:lineRule="auto"/>
        <w:rPr>
          <w:rFonts w:ascii="Calibri" w:hAnsi="Calibri"/>
        </w:rPr>
      </w:pPr>
    </w:p>
    <w:p w14:paraId="7E4D0731" w14:textId="672BEC45" w:rsidR="00C67DA9" w:rsidRPr="00C67DA9" w:rsidRDefault="00C67DA9" w:rsidP="00C67DA9">
      <w:pPr>
        <w:spacing w:line="276" w:lineRule="auto"/>
        <w:rPr>
          <w:rFonts w:ascii="Calibri" w:hAnsi="Calibri"/>
        </w:rPr>
      </w:pPr>
      <w:r w:rsidRPr="00C67DA9">
        <w:rPr>
          <w:rFonts w:ascii="Calibri" w:hAnsi="Calibri"/>
        </w:rPr>
        <w:t>One of God's names is Jehovah-</w:t>
      </w:r>
      <w:proofErr w:type="spellStart"/>
      <w:r w:rsidRPr="00C67DA9">
        <w:rPr>
          <w:rFonts w:ascii="Calibri" w:hAnsi="Calibri"/>
        </w:rPr>
        <w:t>jireh</w:t>
      </w:r>
      <w:proofErr w:type="spellEnd"/>
      <w:r w:rsidRPr="00C67DA9">
        <w:rPr>
          <w:rFonts w:ascii="Calibri" w:hAnsi="Calibri"/>
        </w:rPr>
        <w:t>. If you look in Genesis 2</w:t>
      </w:r>
      <w:r w:rsidR="00516D8E">
        <w:rPr>
          <w:rFonts w:ascii="Calibri" w:hAnsi="Calibri"/>
        </w:rPr>
        <w:t>2:8</w:t>
      </w:r>
      <w:r w:rsidRPr="00C67DA9">
        <w:rPr>
          <w:rFonts w:ascii="Calibri" w:hAnsi="Calibri"/>
        </w:rPr>
        <w:t>, the Bible says, “The Lord will provide.” This is Abraham when he's about to offer up his son as a sacrifice and the angel stops him. There’s a ram in the thicket that he offers to sacrifice. He names the place “the Lord will provide.” Jehovah-</w:t>
      </w:r>
      <w:proofErr w:type="spellStart"/>
      <w:r w:rsidRPr="00C67DA9">
        <w:rPr>
          <w:rFonts w:ascii="Calibri" w:hAnsi="Calibri"/>
        </w:rPr>
        <w:t>jireh</w:t>
      </w:r>
      <w:proofErr w:type="spellEnd"/>
      <w:r w:rsidRPr="00C67DA9">
        <w:rPr>
          <w:rFonts w:ascii="Calibri" w:hAnsi="Calibri"/>
        </w:rPr>
        <w:t>.</w:t>
      </w:r>
    </w:p>
    <w:p w14:paraId="6C19E121" w14:textId="77777777" w:rsidR="00C67DA9" w:rsidRPr="00C67DA9" w:rsidRDefault="00C67DA9" w:rsidP="00C67DA9">
      <w:pPr>
        <w:spacing w:line="276" w:lineRule="auto"/>
        <w:rPr>
          <w:rFonts w:ascii="Calibri" w:hAnsi="Calibri"/>
        </w:rPr>
      </w:pPr>
    </w:p>
    <w:p w14:paraId="37DE926B" w14:textId="77777777" w:rsidR="00C67DA9" w:rsidRPr="00C67DA9" w:rsidRDefault="00C67DA9" w:rsidP="00C67DA9">
      <w:pPr>
        <w:spacing w:line="276" w:lineRule="auto"/>
        <w:rPr>
          <w:rFonts w:ascii="Calibri" w:hAnsi="Calibri"/>
        </w:rPr>
      </w:pPr>
      <w:r w:rsidRPr="00C67DA9">
        <w:rPr>
          <w:rFonts w:ascii="Calibri" w:hAnsi="Calibri"/>
        </w:rPr>
        <w:t>God will provide for you. When you know His name, you will have more confidence in His being, you will have more faith, you will have more peace when you understand He is Jehovah-</w:t>
      </w:r>
      <w:proofErr w:type="spellStart"/>
      <w:r w:rsidRPr="00C67DA9">
        <w:rPr>
          <w:rFonts w:ascii="Calibri" w:hAnsi="Calibri"/>
        </w:rPr>
        <w:t>jireh</w:t>
      </w:r>
      <w:proofErr w:type="spellEnd"/>
      <w:r w:rsidRPr="00C67DA9">
        <w:rPr>
          <w:rFonts w:ascii="Calibri" w:hAnsi="Calibri"/>
        </w:rPr>
        <w:t xml:space="preserve">. That's part of God's nature and character is to provide for His children. That's just part of it. </w:t>
      </w:r>
    </w:p>
    <w:p w14:paraId="70A3EE35" w14:textId="77777777" w:rsidR="00C67DA9" w:rsidRPr="00C67DA9" w:rsidRDefault="00C67DA9" w:rsidP="00C67DA9">
      <w:pPr>
        <w:spacing w:line="276" w:lineRule="auto"/>
        <w:rPr>
          <w:rFonts w:ascii="Calibri" w:hAnsi="Calibri"/>
        </w:rPr>
      </w:pPr>
    </w:p>
    <w:p w14:paraId="5BF65133" w14:textId="77777777" w:rsidR="00C67DA9" w:rsidRPr="00C67DA9" w:rsidRDefault="00C67DA9" w:rsidP="00C67DA9">
      <w:pPr>
        <w:spacing w:line="276" w:lineRule="auto"/>
        <w:rPr>
          <w:rFonts w:ascii="Calibri" w:hAnsi="Calibri"/>
        </w:rPr>
      </w:pPr>
      <w:r w:rsidRPr="00C67DA9">
        <w:rPr>
          <w:rFonts w:ascii="Calibri" w:hAnsi="Calibri"/>
        </w:rPr>
        <w:t>He's also called Jehovah-</w:t>
      </w:r>
      <w:proofErr w:type="spellStart"/>
      <w:r w:rsidRPr="00C67DA9">
        <w:rPr>
          <w:rFonts w:ascii="Calibri" w:hAnsi="Calibri"/>
        </w:rPr>
        <w:t>rophe</w:t>
      </w:r>
      <w:proofErr w:type="spellEnd"/>
      <w:r w:rsidRPr="00C67DA9">
        <w:rPr>
          <w:rFonts w:ascii="Calibri" w:hAnsi="Calibri"/>
        </w:rPr>
        <w:t xml:space="preserve">, meaning the one who brings us out of our sicknesses. </w:t>
      </w:r>
    </w:p>
    <w:p w14:paraId="13960BBD" w14:textId="77777777" w:rsidR="00C67DA9" w:rsidRPr="00C67DA9" w:rsidRDefault="00C67DA9" w:rsidP="00C67DA9">
      <w:pPr>
        <w:spacing w:line="276" w:lineRule="auto"/>
        <w:rPr>
          <w:rFonts w:ascii="Calibri" w:hAnsi="Calibri"/>
        </w:rPr>
      </w:pPr>
    </w:p>
    <w:p w14:paraId="7E4D0EF3" w14:textId="4CB317D2" w:rsidR="00C67DA9" w:rsidRPr="00C67DA9" w:rsidRDefault="00C67DA9" w:rsidP="00C67DA9">
      <w:pPr>
        <w:spacing w:line="276" w:lineRule="auto"/>
        <w:rPr>
          <w:rFonts w:ascii="Calibri" w:hAnsi="Calibri"/>
        </w:rPr>
      </w:pPr>
      <w:r w:rsidRPr="00C67DA9">
        <w:rPr>
          <w:rFonts w:ascii="Calibri" w:hAnsi="Calibri"/>
        </w:rPr>
        <w:t xml:space="preserve">He's called Abba, which is a term of affection that can also be translated “Daddy.” In Matthew 6:9, the Lord's Prayer, Jesus is teaching the disciples to pray, and He says, “Our Father, who art in heaven.” That word in the original language is </w:t>
      </w:r>
      <w:r w:rsidR="003259AC">
        <w:rPr>
          <w:rFonts w:ascii="Calibri" w:hAnsi="Calibri"/>
        </w:rPr>
        <w:t>“</w:t>
      </w:r>
      <w:r w:rsidRPr="00C67DA9">
        <w:rPr>
          <w:rFonts w:ascii="Calibri" w:hAnsi="Calibri"/>
        </w:rPr>
        <w:t>Abba,</w:t>
      </w:r>
      <w:r w:rsidR="003259AC">
        <w:rPr>
          <w:rFonts w:ascii="Calibri" w:hAnsi="Calibri"/>
        </w:rPr>
        <w:t>”</w:t>
      </w:r>
      <w:r w:rsidRPr="00C67DA9">
        <w:rPr>
          <w:rFonts w:ascii="Calibri" w:hAnsi="Calibri"/>
        </w:rPr>
        <w:t xml:space="preserve"> which really could be translated as “Daddy.” So when we pray to God, we're talking to God as if He is our Father. When we talk to God as our Father, it begins to change the way that we pray. “Our Father” sounds kind of formal. “Abba, Daddy” sounds like, “Oh, I can talk to Him.” We see this through His names. He is Abba. He is Father. </w:t>
      </w:r>
    </w:p>
    <w:p w14:paraId="4F3D9C1B" w14:textId="6A2EA704" w:rsidR="00C67DA9" w:rsidRPr="00C67DA9" w:rsidRDefault="00516D8E" w:rsidP="00C67DA9">
      <w:pPr>
        <w:spacing w:line="276" w:lineRule="auto"/>
        <w:rPr>
          <w:rFonts w:ascii="Calibri" w:hAnsi="Calibri"/>
        </w:rPr>
      </w:pPr>
      <w:r>
        <w:rPr>
          <w:rFonts w:ascii="Calibri" w:hAnsi="Calibri"/>
        </w:rPr>
        <w:br/>
      </w:r>
      <w:r w:rsidR="00C67DA9" w:rsidRPr="00C67DA9">
        <w:rPr>
          <w:rFonts w:ascii="Calibri" w:hAnsi="Calibri"/>
        </w:rPr>
        <w:t xml:space="preserve">Jesus is the name of the Lord. Why is Jesus? Because Jesus said, “If you have seen me, you have </w:t>
      </w:r>
      <w:r w:rsidR="00C67DA9" w:rsidRPr="00C67DA9">
        <w:rPr>
          <w:rFonts w:ascii="Calibri" w:hAnsi="Calibri"/>
        </w:rPr>
        <w:lastRenderedPageBreak/>
        <w:t xml:space="preserve">seen the Father.” Jesus was the incarnation of God, so one of the names of God is actually Jesus. Jesus reveals who God is. </w:t>
      </w:r>
    </w:p>
    <w:p w14:paraId="0ABE1460" w14:textId="1B1405C9" w:rsidR="00C67DA9" w:rsidRPr="00C67DA9" w:rsidRDefault="00516D8E" w:rsidP="00C67DA9">
      <w:pPr>
        <w:spacing w:line="276" w:lineRule="auto"/>
        <w:rPr>
          <w:rFonts w:ascii="Calibri" w:hAnsi="Calibri"/>
        </w:rPr>
      </w:pPr>
      <w:r>
        <w:rPr>
          <w:rFonts w:ascii="Calibri" w:hAnsi="Calibri"/>
        </w:rPr>
        <w:br/>
      </w:r>
      <w:r w:rsidR="00C67DA9" w:rsidRPr="00C67DA9">
        <w:rPr>
          <w:rFonts w:ascii="Calibri" w:hAnsi="Calibri"/>
        </w:rPr>
        <w:t xml:space="preserve">He's also called the Elohim, the strong one. This is the word that's used in Genesis 1:1 when it says, “In the beginning, God created the heavens and the earth.” Elohim. It means the Creator. God is creative. God is so creative He has a million answers to your problem. Did you know that? Think about it. If God could speak the universe into existence, do you think that you have one problem that is beyond His capability? God is creative. Elohim, the Creator. God is the one who takes nothing and makes something out of it. You may look at your marriage today and say, “I've got nothing. I don't know what's left.” God is in the business of taking nothing and speaking life into it and making something. He's creative. He is Elohim. </w:t>
      </w:r>
    </w:p>
    <w:p w14:paraId="3920613F" w14:textId="77777777" w:rsidR="00C67DA9" w:rsidRPr="00C67DA9" w:rsidRDefault="00C67DA9" w:rsidP="00C67DA9">
      <w:pPr>
        <w:spacing w:line="276" w:lineRule="auto"/>
        <w:rPr>
          <w:rFonts w:ascii="Calibri" w:hAnsi="Calibri"/>
        </w:rPr>
      </w:pPr>
    </w:p>
    <w:p w14:paraId="2A3F7479" w14:textId="77777777" w:rsidR="00C67DA9" w:rsidRPr="00C67DA9" w:rsidRDefault="00C67DA9" w:rsidP="00C67DA9">
      <w:pPr>
        <w:spacing w:line="276" w:lineRule="auto"/>
        <w:rPr>
          <w:rFonts w:ascii="Calibri" w:hAnsi="Calibri"/>
        </w:rPr>
      </w:pPr>
      <w:r w:rsidRPr="00C67DA9">
        <w:rPr>
          <w:rFonts w:ascii="Calibri" w:hAnsi="Calibri"/>
        </w:rPr>
        <w:t xml:space="preserve">If we just see God from one perspective, one vantage point, we will miss the greatness of His deity and who He is in our life. </w:t>
      </w:r>
    </w:p>
    <w:p w14:paraId="5F63FD7A" w14:textId="77777777" w:rsidR="00C67DA9" w:rsidRPr="00C67DA9" w:rsidRDefault="00C67DA9" w:rsidP="00C67DA9">
      <w:pPr>
        <w:spacing w:line="276" w:lineRule="auto"/>
        <w:rPr>
          <w:rFonts w:ascii="Calibri" w:hAnsi="Calibri"/>
        </w:rPr>
      </w:pPr>
    </w:p>
    <w:p w14:paraId="1A002204" w14:textId="77777777" w:rsidR="00C67DA9" w:rsidRPr="00C67DA9" w:rsidRDefault="00C67DA9" w:rsidP="00C67DA9">
      <w:pPr>
        <w:spacing w:line="276" w:lineRule="auto"/>
        <w:rPr>
          <w:rFonts w:ascii="Calibri" w:hAnsi="Calibri"/>
        </w:rPr>
      </w:pPr>
      <w:r w:rsidRPr="00C67DA9">
        <w:rPr>
          <w:rFonts w:ascii="Calibri" w:hAnsi="Calibri"/>
        </w:rPr>
        <w:t xml:space="preserve">He's also called El Shaddai, God Almighty, the </w:t>
      </w:r>
      <w:proofErr w:type="spellStart"/>
      <w:r w:rsidRPr="00C67DA9">
        <w:rPr>
          <w:rFonts w:ascii="Calibri" w:hAnsi="Calibri"/>
        </w:rPr>
        <w:t>overpowerer</w:t>
      </w:r>
      <w:proofErr w:type="spellEnd"/>
      <w:r w:rsidRPr="00C67DA9">
        <w:rPr>
          <w:rFonts w:ascii="Calibri" w:hAnsi="Calibri"/>
        </w:rPr>
        <w:t xml:space="preserve">. Meaning that God will do what He is purposed to do and He will overpower all opposition. El Shaddai. </w:t>
      </w:r>
    </w:p>
    <w:p w14:paraId="1225AE20" w14:textId="77777777" w:rsidR="00C67DA9" w:rsidRPr="00C67DA9" w:rsidRDefault="00C67DA9" w:rsidP="00C67DA9">
      <w:pPr>
        <w:spacing w:line="276" w:lineRule="auto"/>
        <w:rPr>
          <w:rFonts w:ascii="Calibri" w:hAnsi="Calibri"/>
        </w:rPr>
      </w:pPr>
    </w:p>
    <w:p w14:paraId="4A95BDB8" w14:textId="77777777" w:rsidR="00C67DA9" w:rsidRPr="00C67DA9" w:rsidRDefault="00C67DA9" w:rsidP="00C67DA9">
      <w:pPr>
        <w:spacing w:line="276" w:lineRule="auto"/>
        <w:rPr>
          <w:rFonts w:ascii="Calibri" w:hAnsi="Calibri"/>
        </w:rPr>
      </w:pPr>
      <w:r w:rsidRPr="00C67DA9">
        <w:rPr>
          <w:rFonts w:ascii="Calibri" w:hAnsi="Calibri"/>
        </w:rPr>
        <w:t>Jehovah-</w:t>
      </w:r>
      <w:proofErr w:type="spellStart"/>
      <w:r w:rsidRPr="00C67DA9">
        <w:rPr>
          <w:rFonts w:ascii="Calibri" w:hAnsi="Calibri"/>
        </w:rPr>
        <w:t>nissi</w:t>
      </w:r>
      <w:proofErr w:type="spellEnd"/>
      <w:r w:rsidRPr="00C67DA9">
        <w:rPr>
          <w:rFonts w:ascii="Calibri" w:hAnsi="Calibri"/>
        </w:rPr>
        <w:t xml:space="preserve">. The Lord is my banner. In Exodus 17:15 Moses is fighting the Amalekites. As long as he lifts his hands to the Lord, the Israelites win in the battle. When his hands get tired, he has to lower his hands. The Israelites get really smart. They figure this out, they send Aaron and </w:t>
      </w:r>
      <w:proofErr w:type="spellStart"/>
      <w:r w:rsidRPr="00C67DA9">
        <w:rPr>
          <w:rFonts w:ascii="Calibri" w:hAnsi="Calibri"/>
        </w:rPr>
        <w:t>Hur</w:t>
      </w:r>
      <w:proofErr w:type="spellEnd"/>
      <w:r w:rsidRPr="00C67DA9">
        <w:rPr>
          <w:rFonts w:ascii="Calibri" w:hAnsi="Calibri"/>
        </w:rPr>
        <w:t xml:space="preserve"> to hold up the hands of Moses. When they hold up their Moses's hands, they win the day. They named the place Jehovah-</w:t>
      </w:r>
      <w:proofErr w:type="spellStart"/>
      <w:r w:rsidRPr="00C67DA9">
        <w:rPr>
          <w:rFonts w:ascii="Calibri" w:hAnsi="Calibri"/>
        </w:rPr>
        <w:t>nissi</w:t>
      </w:r>
      <w:proofErr w:type="spellEnd"/>
      <w:r w:rsidRPr="00C67DA9">
        <w:rPr>
          <w:rFonts w:ascii="Calibri" w:hAnsi="Calibri"/>
        </w:rPr>
        <w:t>, meaning God is our protector. As long as we can lift our hands to God, we will be victorious. Jehovah-</w:t>
      </w:r>
      <w:proofErr w:type="spellStart"/>
      <w:r w:rsidRPr="00C67DA9">
        <w:rPr>
          <w:rFonts w:ascii="Calibri" w:hAnsi="Calibri"/>
        </w:rPr>
        <w:t>nissi</w:t>
      </w:r>
      <w:proofErr w:type="spellEnd"/>
      <w:r w:rsidRPr="00C67DA9">
        <w:rPr>
          <w:rFonts w:ascii="Calibri" w:hAnsi="Calibri"/>
        </w:rPr>
        <w:t xml:space="preserve">. Let's lift our hands to the Lord. </w:t>
      </w:r>
    </w:p>
    <w:p w14:paraId="6D9C093E" w14:textId="77777777" w:rsidR="00C67DA9" w:rsidRPr="00C67DA9" w:rsidRDefault="00C67DA9" w:rsidP="00C67DA9">
      <w:pPr>
        <w:spacing w:line="276" w:lineRule="auto"/>
        <w:rPr>
          <w:rFonts w:ascii="Calibri" w:hAnsi="Calibri"/>
        </w:rPr>
      </w:pPr>
    </w:p>
    <w:p w14:paraId="60A474CF" w14:textId="77777777" w:rsidR="000732B4" w:rsidRDefault="00C67DA9" w:rsidP="00C67DA9">
      <w:pPr>
        <w:spacing w:line="276" w:lineRule="auto"/>
        <w:rPr>
          <w:rFonts w:ascii="Calibri" w:hAnsi="Calibri"/>
        </w:rPr>
      </w:pPr>
      <w:r w:rsidRPr="00C67DA9">
        <w:rPr>
          <w:rFonts w:ascii="Calibri" w:hAnsi="Calibri"/>
        </w:rPr>
        <w:t xml:space="preserve">Jehovah-shalom. Our God who is peace. </w:t>
      </w:r>
    </w:p>
    <w:p w14:paraId="56342D46" w14:textId="77777777" w:rsidR="000732B4" w:rsidRDefault="000732B4" w:rsidP="00C67DA9">
      <w:pPr>
        <w:spacing w:line="276" w:lineRule="auto"/>
        <w:rPr>
          <w:rFonts w:ascii="Calibri" w:hAnsi="Calibri"/>
        </w:rPr>
      </w:pPr>
    </w:p>
    <w:p w14:paraId="161B81B8" w14:textId="202212B3" w:rsidR="00C67DA9" w:rsidRPr="00C67DA9" w:rsidRDefault="00C67DA9" w:rsidP="00C67DA9">
      <w:pPr>
        <w:spacing w:line="276" w:lineRule="auto"/>
        <w:rPr>
          <w:rFonts w:ascii="Calibri" w:hAnsi="Calibri"/>
        </w:rPr>
      </w:pPr>
      <w:r w:rsidRPr="00C67DA9">
        <w:rPr>
          <w:rFonts w:ascii="Calibri" w:hAnsi="Calibri"/>
        </w:rPr>
        <w:t>This is what's so profound about God. God can be Jehovah-</w:t>
      </w:r>
      <w:proofErr w:type="spellStart"/>
      <w:r w:rsidRPr="00C67DA9">
        <w:rPr>
          <w:rFonts w:ascii="Calibri" w:hAnsi="Calibri"/>
        </w:rPr>
        <w:t>jireh</w:t>
      </w:r>
      <w:proofErr w:type="spellEnd"/>
      <w:r w:rsidRPr="00C67DA9">
        <w:rPr>
          <w:rFonts w:ascii="Calibri" w:hAnsi="Calibri"/>
        </w:rPr>
        <w:t>, the provider for us, Jehovah-</w:t>
      </w:r>
      <w:proofErr w:type="spellStart"/>
      <w:r w:rsidRPr="00C67DA9">
        <w:rPr>
          <w:rFonts w:ascii="Calibri" w:hAnsi="Calibri"/>
        </w:rPr>
        <w:t>nissi</w:t>
      </w:r>
      <w:proofErr w:type="spellEnd"/>
      <w:r w:rsidRPr="00C67DA9">
        <w:rPr>
          <w:rFonts w:ascii="Calibri" w:hAnsi="Calibri"/>
        </w:rPr>
        <w:t xml:space="preserve">, the banner that is over us protecting us, and at the same time He can still be our peace. God can be big and God can be small. God can be powerful and God can be tender and weak at the same time. He is the Lord. The name of the Lord is a strong tower. That's why God is such a strong tower. That's why God is such a significant place to run to. Because He is all of these things added together. The totality of His being could not be described in one single word. God is multifaceted. </w:t>
      </w:r>
    </w:p>
    <w:p w14:paraId="384C1C6D" w14:textId="77777777" w:rsidR="00C67DA9" w:rsidRPr="00C67DA9" w:rsidRDefault="00C67DA9" w:rsidP="00C67DA9">
      <w:pPr>
        <w:spacing w:line="276" w:lineRule="auto"/>
        <w:rPr>
          <w:rFonts w:ascii="Calibri" w:hAnsi="Calibri"/>
        </w:rPr>
      </w:pPr>
    </w:p>
    <w:p w14:paraId="5AEB5E5C" w14:textId="2AB9C4E0" w:rsidR="00C67DA9" w:rsidRPr="00C67DA9" w:rsidRDefault="00C67DA9" w:rsidP="00C67DA9">
      <w:pPr>
        <w:spacing w:line="276" w:lineRule="auto"/>
        <w:rPr>
          <w:rFonts w:ascii="Calibri" w:hAnsi="Calibri"/>
        </w:rPr>
      </w:pPr>
      <w:r w:rsidRPr="00C67DA9">
        <w:rPr>
          <w:rFonts w:ascii="Calibri" w:hAnsi="Calibri"/>
        </w:rPr>
        <w:t>Jehovah-</w:t>
      </w:r>
      <w:proofErr w:type="spellStart"/>
      <w:r w:rsidRPr="00C67DA9">
        <w:rPr>
          <w:rFonts w:ascii="Calibri" w:hAnsi="Calibri"/>
        </w:rPr>
        <w:t>shammah</w:t>
      </w:r>
      <w:proofErr w:type="spellEnd"/>
      <w:r w:rsidRPr="00C67DA9">
        <w:rPr>
          <w:rFonts w:ascii="Calibri" w:hAnsi="Calibri"/>
        </w:rPr>
        <w:t xml:space="preserve"> the God who is there, the God who's with us, the God that doesn't abandon us. </w:t>
      </w:r>
    </w:p>
    <w:p w14:paraId="128FC452" w14:textId="77777777" w:rsidR="00C67DA9" w:rsidRPr="00C67DA9" w:rsidRDefault="00C67DA9" w:rsidP="00C67DA9">
      <w:pPr>
        <w:spacing w:line="276" w:lineRule="auto"/>
        <w:rPr>
          <w:rFonts w:ascii="Calibri" w:hAnsi="Calibri"/>
        </w:rPr>
      </w:pPr>
    </w:p>
    <w:p w14:paraId="306B298C" w14:textId="2D0276E9" w:rsidR="00C67DA9" w:rsidRPr="00C67DA9" w:rsidRDefault="00C67DA9" w:rsidP="00C67DA9">
      <w:pPr>
        <w:spacing w:line="276" w:lineRule="auto"/>
        <w:rPr>
          <w:rFonts w:ascii="Calibri" w:hAnsi="Calibri"/>
        </w:rPr>
      </w:pPr>
      <w:r w:rsidRPr="00C67DA9">
        <w:rPr>
          <w:rFonts w:ascii="Calibri" w:hAnsi="Calibri"/>
        </w:rPr>
        <w:t xml:space="preserve">I could go on and on. But I think you get the idea that God has many names. Because of the names of the Lord, He is the strong tower. That's why we got to magnify His name. </w:t>
      </w:r>
    </w:p>
    <w:p w14:paraId="1A25BCB3" w14:textId="77777777" w:rsidR="00C67DA9" w:rsidRPr="00C67DA9" w:rsidRDefault="00C67DA9" w:rsidP="00C67DA9">
      <w:pPr>
        <w:spacing w:line="276" w:lineRule="auto"/>
        <w:rPr>
          <w:rFonts w:ascii="Calibri" w:hAnsi="Calibri"/>
        </w:rPr>
      </w:pPr>
    </w:p>
    <w:p w14:paraId="34C4D487" w14:textId="77777777" w:rsidR="00C67DA9" w:rsidRPr="00C67DA9" w:rsidRDefault="00C67DA9" w:rsidP="00C67DA9">
      <w:pPr>
        <w:spacing w:line="276" w:lineRule="auto"/>
        <w:rPr>
          <w:rFonts w:ascii="Calibri" w:hAnsi="Calibri"/>
        </w:rPr>
      </w:pPr>
      <w:r w:rsidRPr="00C67DA9">
        <w:rPr>
          <w:rFonts w:ascii="Calibri" w:hAnsi="Calibri"/>
        </w:rPr>
        <w:t>We also have to:</w:t>
      </w:r>
    </w:p>
    <w:p w14:paraId="7E1A0D0A" w14:textId="77777777" w:rsidR="00C67DA9" w:rsidRPr="00C67DA9" w:rsidRDefault="00C67DA9" w:rsidP="00C67DA9">
      <w:pPr>
        <w:spacing w:line="276" w:lineRule="auto"/>
        <w:rPr>
          <w:rFonts w:ascii="Calibri" w:hAnsi="Calibri"/>
        </w:rPr>
      </w:pPr>
    </w:p>
    <w:p w14:paraId="48733C35" w14:textId="77777777" w:rsidR="00C67DA9" w:rsidRPr="00C67DA9" w:rsidRDefault="00C67DA9" w:rsidP="00C67DA9">
      <w:pPr>
        <w:spacing w:line="276" w:lineRule="auto"/>
        <w:rPr>
          <w:rFonts w:ascii="Calibri" w:hAnsi="Calibri"/>
          <w:b/>
          <w:bCs/>
        </w:rPr>
      </w:pPr>
      <w:r w:rsidRPr="00C67DA9">
        <w:rPr>
          <w:rFonts w:ascii="Calibri" w:hAnsi="Calibri"/>
          <w:b/>
          <w:bCs/>
        </w:rPr>
        <w:t xml:space="preserve">2. Run </w:t>
      </w:r>
      <w:proofErr w:type="gramStart"/>
      <w:r w:rsidRPr="00C67DA9">
        <w:rPr>
          <w:rFonts w:ascii="Calibri" w:hAnsi="Calibri"/>
          <w:b/>
          <w:bCs/>
        </w:rPr>
        <w:t>To</w:t>
      </w:r>
      <w:proofErr w:type="gramEnd"/>
      <w:r w:rsidRPr="00C67DA9">
        <w:rPr>
          <w:rFonts w:ascii="Calibri" w:hAnsi="Calibri"/>
          <w:b/>
          <w:bCs/>
        </w:rPr>
        <w:t xml:space="preserve"> His Presence</w:t>
      </w:r>
    </w:p>
    <w:p w14:paraId="07D99599" w14:textId="77777777" w:rsidR="00C67DA9" w:rsidRPr="00C67DA9" w:rsidRDefault="00C67DA9" w:rsidP="00C67DA9">
      <w:pPr>
        <w:spacing w:line="276" w:lineRule="auto"/>
        <w:rPr>
          <w:rFonts w:ascii="Calibri" w:hAnsi="Calibri"/>
        </w:rPr>
      </w:pPr>
    </w:p>
    <w:p w14:paraId="414CC7FA" w14:textId="77777777" w:rsidR="00C67DA9" w:rsidRPr="00C67DA9" w:rsidRDefault="00C67DA9" w:rsidP="00C67DA9">
      <w:pPr>
        <w:spacing w:line="276" w:lineRule="auto"/>
        <w:rPr>
          <w:rFonts w:ascii="Calibri" w:hAnsi="Calibri"/>
        </w:rPr>
      </w:pPr>
      <w:r w:rsidRPr="00C67DA9">
        <w:rPr>
          <w:rFonts w:ascii="Calibri" w:hAnsi="Calibri"/>
        </w:rPr>
        <w:t>The theme of the book of Proverbs is wisdom. One of the great contrasts in the book of Proverbs is foolishness and wisdom.</w:t>
      </w:r>
    </w:p>
    <w:p w14:paraId="39A0A0E8" w14:textId="77777777" w:rsidR="00C67DA9" w:rsidRPr="00C67DA9" w:rsidRDefault="00C67DA9" w:rsidP="00C67DA9">
      <w:pPr>
        <w:spacing w:line="276" w:lineRule="auto"/>
        <w:rPr>
          <w:rFonts w:ascii="Calibri" w:hAnsi="Calibri"/>
        </w:rPr>
      </w:pPr>
    </w:p>
    <w:p w14:paraId="6249AB03" w14:textId="77777777" w:rsidR="00C67DA9" w:rsidRPr="00C67DA9" w:rsidRDefault="00C67DA9" w:rsidP="00C67DA9">
      <w:pPr>
        <w:spacing w:line="276" w:lineRule="auto"/>
        <w:rPr>
          <w:rFonts w:ascii="Calibri" w:hAnsi="Calibri"/>
        </w:rPr>
      </w:pPr>
      <w:r w:rsidRPr="00C67DA9">
        <w:rPr>
          <w:rFonts w:ascii="Calibri" w:hAnsi="Calibri"/>
        </w:rPr>
        <w:t>“The righteous run to it and are protected” (Proverbs 18:10).</w:t>
      </w:r>
    </w:p>
    <w:p w14:paraId="3F327DE9" w14:textId="77777777" w:rsidR="00C67DA9" w:rsidRPr="00C67DA9" w:rsidRDefault="00C67DA9" w:rsidP="00C67DA9">
      <w:pPr>
        <w:spacing w:line="276" w:lineRule="auto"/>
        <w:rPr>
          <w:rFonts w:ascii="Calibri" w:hAnsi="Calibri"/>
        </w:rPr>
      </w:pPr>
    </w:p>
    <w:p w14:paraId="0F153C19" w14:textId="77777777" w:rsidR="00C67DA9" w:rsidRPr="00C67DA9" w:rsidRDefault="00C67DA9" w:rsidP="00C67DA9">
      <w:pPr>
        <w:spacing w:line="276" w:lineRule="auto"/>
        <w:rPr>
          <w:rFonts w:ascii="Calibri" w:hAnsi="Calibri"/>
        </w:rPr>
      </w:pPr>
      <w:r w:rsidRPr="00C67DA9">
        <w:rPr>
          <w:rFonts w:ascii="Calibri" w:hAnsi="Calibri"/>
        </w:rPr>
        <w:t xml:space="preserve">They are safe. It’s wisdom to run to the Lord. If God is all that we just described, and if the names of God are really a revelation of who He is to us, why would we not run to the Lord? </w:t>
      </w:r>
    </w:p>
    <w:p w14:paraId="3CAF4680" w14:textId="77777777" w:rsidR="00C67DA9" w:rsidRPr="00C67DA9" w:rsidRDefault="00C67DA9" w:rsidP="00C67DA9">
      <w:pPr>
        <w:spacing w:line="276" w:lineRule="auto"/>
        <w:rPr>
          <w:rFonts w:ascii="Calibri" w:hAnsi="Calibri"/>
        </w:rPr>
      </w:pPr>
    </w:p>
    <w:p w14:paraId="2B3077EA" w14:textId="275B6832" w:rsidR="00C67DA9" w:rsidRPr="00C67DA9" w:rsidRDefault="00C67DA9" w:rsidP="00C67DA9">
      <w:pPr>
        <w:spacing w:line="276" w:lineRule="auto"/>
        <w:rPr>
          <w:rFonts w:ascii="Calibri" w:hAnsi="Calibri"/>
        </w:rPr>
      </w:pPr>
      <w:r w:rsidRPr="00C67DA9">
        <w:rPr>
          <w:rFonts w:ascii="Calibri" w:hAnsi="Calibri"/>
        </w:rPr>
        <w:t>Now notice, he didn't say “meander to the Lord,” or “mosey to the name of the Lord,” or, “jog.” He says, “Run!” Not doddle. Run! We run to the name of the Lord. We don't stroll to the name of the Lord. We run. That ought to be the discipline of our life, running to the name of the Lord.</w:t>
      </w:r>
    </w:p>
    <w:p w14:paraId="7D75168F" w14:textId="77777777" w:rsidR="00C67DA9" w:rsidRPr="00C67DA9" w:rsidRDefault="00C67DA9" w:rsidP="00C67DA9">
      <w:pPr>
        <w:spacing w:line="276" w:lineRule="auto"/>
        <w:rPr>
          <w:rFonts w:ascii="Calibri" w:hAnsi="Calibri"/>
        </w:rPr>
      </w:pPr>
    </w:p>
    <w:p w14:paraId="0FEF61E4" w14:textId="77777777" w:rsidR="00C67DA9" w:rsidRPr="00C67DA9" w:rsidRDefault="00C67DA9" w:rsidP="00C67DA9">
      <w:pPr>
        <w:spacing w:line="276" w:lineRule="auto"/>
        <w:rPr>
          <w:rFonts w:ascii="Calibri" w:hAnsi="Calibri"/>
        </w:rPr>
      </w:pPr>
      <w:r w:rsidRPr="00C67DA9">
        <w:rPr>
          <w:rFonts w:ascii="Calibri" w:hAnsi="Calibri"/>
        </w:rPr>
        <w:t>We ought to run to the Lord in the good times and the bad times. Some people only run to the name of the Lord when things fall apart and get chaotic. But if we'll make the habit of our life running to the Lord, then we will have a strength and a power that when the bottom falls out, we will still be at peace. Because that's just the pattern. We run to the Lord. We got to run to His presence.</w:t>
      </w:r>
    </w:p>
    <w:p w14:paraId="6D8B17B4" w14:textId="77777777" w:rsidR="00C67DA9" w:rsidRPr="00C67DA9" w:rsidRDefault="00C67DA9" w:rsidP="00C67DA9">
      <w:pPr>
        <w:spacing w:line="276" w:lineRule="auto"/>
        <w:rPr>
          <w:rFonts w:ascii="Calibri" w:hAnsi="Calibri"/>
        </w:rPr>
      </w:pPr>
    </w:p>
    <w:p w14:paraId="0C195738" w14:textId="4C1D15CE" w:rsidR="00C67DA9" w:rsidRPr="00C67DA9" w:rsidRDefault="00C67DA9" w:rsidP="00C67DA9">
      <w:pPr>
        <w:spacing w:line="276" w:lineRule="auto"/>
        <w:rPr>
          <w:rFonts w:ascii="Calibri" w:hAnsi="Calibri"/>
        </w:rPr>
      </w:pPr>
      <w:r w:rsidRPr="00C67DA9">
        <w:rPr>
          <w:rFonts w:ascii="Calibri" w:hAnsi="Calibri"/>
        </w:rPr>
        <w:t>Now it would be silly to run away from a great stronghold. Right? Can you just imagine in the ancient world, all the marauders, all the bad guys are coming in to attack the city, and we run towards the bad guys and away from the tower. That would be foolis</w:t>
      </w:r>
      <w:r w:rsidR="0066306F">
        <w:rPr>
          <w:rFonts w:ascii="Calibri" w:hAnsi="Calibri"/>
        </w:rPr>
        <w:t>h</w:t>
      </w:r>
      <w:r w:rsidRPr="00C67DA9">
        <w:rPr>
          <w:rFonts w:ascii="Calibri" w:hAnsi="Calibri"/>
        </w:rPr>
        <w:t xml:space="preserve">. When the bad guys are coming in this direction, we got to turn around, run that direction to the strong tower. But how many times do we get into a mess and we run away from the presence of God? It happens. We got to run </w:t>
      </w:r>
      <w:r w:rsidRPr="00C67DA9">
        <w:rPr>
          <w:rFonts w:ascii="Calibri" w:hAnsi="Calibri"/>
          <w:i/>
          <w:iCs/>
        </w:rPr>
        <w:t>to</w:t>
      </w:r>
      <w:r w:rsidRPr="00C67DA9">
        <w:rPr>
          <w:rFonts w:ascii="Calibri" w:hAnsi="Calibri"/>
        </w:rPr>
        <w:t xml:space="preserve"> the Lord, not away from the Lord. That's where the strength is. That's where the power is. That's where the peace is. Why are we running away from peace? </w:t>
      </w:r>
    </w:p>
    <w:p w14:paraId="4333B884" w14:textId="77777777" w:rsidR="00C67DA9" w:rsidRPr="00C67DA9" w:rsidRDefault="00C67DA9" w:rsidP="00C67DA9">
      <w:pPr>
        <w:spacing w:line="276" w:lineRule="auto"/>
        <w:rPr>
          <w:rFonts w:ascii="Calibri" w:hAnsi="Calibri"/>
        </w:rPr>
      </w:pPr>
    </w:p>
    <w:p w14:paraId="323A6A22" w14:textId="780BD916" w:rsidR="00C67DA9" w:rsidRPr="00C67DA9" w:rsidRDefault="00C67DA9" w:rsidP="00C67DA9">
      <w:pPr>
        <w:spacing w:line="276" w:lineRule="auto"/>
        <w:rPr>
          <w:rFonts w:ascii="Calibri" w:hAnsi="Calibri"/>
        </w:rPr>
      </w:pPr>
      <w:r w:rsidRPr="00C67DA9">
        <w:rPr>
          <w:rFonts w:ascii="Calibri" w:hAnsi="Calibri"/>
        </w:rPr>
        <w:t xml:space="preserve">What do we do? We cut off communication with Christian community. We stop talking to Christian friends. We stop reading our Bible. We stop praying. We stop doing so many things that help us run to the name of the Lord. But all that we're doing is we're wandering away from </w:t>
      </w:r>
      <w:r w:rsidRPr="00C67DA9">
        <w:rPr>
          <w:rFonts w:ascii="Calibri" w:hAnsi="Calibri"/>
        </w:rPr>
        <w:lastRenderedPageBreak/>
        <w:t xml:space="preserve">the strong tower. We got to run to the tower. Don’t sit, run. When we are discouraged, when we are depressed, when we are anxious or worried, or whatever else it may be, we got to run to the tower. Sometimes we feel like, “I don't really feel like running to the tower. I'm just going to sit right here.” But we need His strength. </w:t>
      </w:r>
    </w:p>
    <w:p w14:paraId="06066D73" w14:textId="77777777" w:rsidR="00C67DA9" w:rsidRPr="00C67DA9" w:rsidRDefault="00C67DA9" w:rsidP="00C67DA9">
      <w:pPr>
        <w:spacing w:line="276" w:lineRule="auto"/>
        <w:rPr>
          <w:rFonts w:ascii="Calibri" w:hAnsi="Calibri"/>
        </w:rPr>
      </w:pPr>
    </w:p>
    <w:p w14:paraId="3FA1991D" w14:textId="77777777" w:rsidR="00C67DA9" w:rsidRPr="00C67DA9" w:rsidRDefault="00C67DA9" w:rsidP="00C67DA9">
      <w:pPr>
        <w:spacing w:line="276" w:lineRule="auto"/>
        <w:rPr>
          <w:rFonts w:ascii="Calibri" w:hAnsi="Calibri"/>
        </w:rPr>
      </w:pPr>
      <w:r w:rsidRPr="00C67DA9">
        <w:rPr>
          <w:rFonts w:ascii="Calibri" w:hAnsi="Calibri"/>
        </w:rPr>
        <w:t xml:space="preserve">“The name of the Lord is a strong tower, the righteous run to it and they are protected” (Proverbs 18:10). </w:t>
      </w:r>
    </w:p>
    <w:p w14:paraId="357BBA30" w14:textId="77777777" w:rsidR="00C67DA9" w:rsidRPr="00C67DA9" w:rsidRDefault="00C67DA9" w:rsidP="00C67DA9">
      <w:pPr>
        <w:spacing w:line="276" w:lineRule="auto"/>
        <w:rPr>
          <w:rFonts w:ascii="Calibri" w:hAnsi="Calibri"/>
        </w:rPr>
      </w:pPr>
    </w:p>
    <w:p w14:paraId="66A2964E" w14:textId="03FC5BDB" w:rsidR="00C67DA9" w:rsidRPr="00C67DA9" w:rsidRDefault="00C67DA9" w:rsidP="00C67DA9">
      <w:pPr>
        <w:spacing w:line="276" w:lineRule="auto"/>
        <w:rPr>
          <w:rFonts w:ascii="Calibri" w:hAnsi="Calibri"/>
        </w:rPr>
      </w:pPr>
      <w:r w:rsidRPr="00C67DA9">
        <w:rPr>
          <w:rFonts w:ascii="Calibri" w:hAnsi="Calibri"/>
        </w:rPr>
        <w:t>The righteous – that doesn't mean that you're perfect. All of us would be disqualified from the tower if it meant perfection. I think what the Proverbs is saying righteou</w:t>
      </w:r>
      <w:r w:rsidR="0066306F">
        <w:rPr>
          <w:rFonts w:ascii="Calibri" w:hAnsi="Calibri"/>
        </w:rPr>
        <w:t xml:space="preserve">s people </w:t>
      </w:r>
      <w:r w:rsidRPr="00C67DA9">
        <w:rPr>
          <w:rFonts w:ascii="Calibri" w:hAnsi="Calibri"/>
        </w:rPr>
        <w:t xml:space="preserve">understand they need God. </w:t>
      </w:r>
    </w:p>
    <w:p w14:paraId="066D2A7F" w14:textId="77777777" w:rsidR="00C67DA9" w:rsidRPr="00C67DA9" w:rsidRDefault="00C67DA9" w:rsidP="00C67DA9">
      <w:pPr>
        <w:spacing w:line="276" w:lineRule="auto"/>
        <w:rPr>
          <w:rFonts w:ascii="Calibri" w:hAnsi="Calibri"/>
        </w:rPr>
      </w:pPr>
    </w:p>
    <w:p w14:paraId="2503FCCA" w14:textId="600BE384" w:rsidR="00C67DA9" w:rsidRPr="00C67DA9" w:rsidRDefault="00C67DA9" w:rsidP="00C67DA9">
      <w:pPr>
        <w:spacing w:line="276" w:lineRule="auto"/>
        <w:rPr>
          <w:rFonts w:ascii="Calibri" w:hAnsi="Calibri"/>
        </w:rPr>
      </w:pPr>
      <w:r w:rsidRPr="00C67DA9">
        <w:rPr>
          <w:rFonts w:ascii="Calibri" w:hAnsi="Calibri"/>
        </w:rPr>
        <w:t xml:space="preserve">Apostle Paul said, “When I'm weak, then I'm strong.” Righteousness is just understanding that I have a need for the Lord. There's some things that are beyond my control. There's some things that I cannot handle. There's some things that I deeply and profoundly need His wisdom and His help. That's why I run to Him. </w:t>
      </w:r>
    </w:p>
    <w:p w14:paraId="2505A322" w14:textId="77777777" w:rsidR="00C67DA9" w:rsidRPr="00C67DA9" w:rsidRDefault="00C67DA9" w:rsidP="00C67DA9">
      <w:pPr>
        <w:spacing w:line="276" w:lineRule="auto"/>
        <w:rPr>
          <w:rFonts w:ascii="Calibri" w:hAnsi="Calibri"/>
        </w:rPr>
      </w:pPr>
    </w:p>
    <w:p w14:paraId="64500958" w14:textId="77777777" w:rsidR="00C67DA9" w:rsidRPr="00C67DA9" w:rsidRDefault="00C67DA9" w:rsidP="00C67DA9">
      <w:pPr>
        <w:spacing w:line="276" w:lineRule="auto"/>
        <w:rPr>
          <w:rFonts w:ascii="Calibri" w:hAnsi="Calibri"/>
        </w:rPr>
      </w:pPr>
      <w:r w:rsidRPr="00C67DA9">
        <w:rPr>
          <w:rFonts w:ascii="Calibri" w:hAnsi="Calibri"/>
        </w:rPr>
        <w:t xml:space="preserve">The righteous run to Him and then they are protected, they're safe. </w:t>
      </w:r>
    </w:p>
    <w:p w14:paraId="6D83656F" w14:textId="77777777" w:rsidR="00C67DA9" w:rsidRPr="00C67DA9" w:rsidRDefault="00C67DA9" w:rsidP="00C67DA9">
      <w:pPr>
        <w:spacing w:line="276" w:lineRule="auto"/>
        <w:rPr>
          <w:rFonts w:ascii="Calibri" w:hAnsi="Calibri"/>
        </w:rPr>
      </w:pPr>
    </w:p>
    <w:p w14:paraId="64D745D0" w14:textId="77777777" w:rsidR="00C67DA9" w:rsidRPr="00C67DA9" w:rsidRDefault="00C67DA9" w:rsidP="00C67DA9">
      <w:pPr>
        <w:spacing w:line="276" w:lineRule="auto"/>
        <w:rPr>
          <w:rFonts w:ascii="Calibri" w:hAnsi="Calibri"/>
        </w:rPr>
      </w:pPr>
      <w:r w:rsidRPr="00C67DA9">
        <w:rPr>
          <w:rFonts w:ascii="Calibri" w:hAnsi="Calibri"/>
        </w:rPr>
        <w:t xml:space="preserve">I think a great question for us today is, are we running to the tower or are we running away from the tower? Maybe you came to church today because you're running to the tower. </w:t>
      </w:r>
    </w:p>
    <w:p w14:paraId="319E2B62" w14:textId="77777777" w:rsidR="00C67DA9" w:rsidRPr="00C67DA9" w:rsidRDefault="00C67DA9" w:rsidP="00C67DA9">
      <w:pPr>
        <w:spacing w:line="276" w:lineRule="auto"/>
        <w:rPr>
          <w:rFonts w:ascii="Calibri" w:hAnsi="Calibri"/>
        </w:rPr>
      </w:pPr>
    </w:p>
    <w:p w14:paraId="1BF31AE2" w14:textId="77777777" w:rsidR="00C67DA9" w:rsidRPr="00C67DA9" w:rsidRDefault="00C67DA9" w:rsidP="00C67DA9">
      <w:pPr>
        <w:spacing w:line="276" w:lineRule="auto"/>
        <w:rPr>
          <w:rFonts w:ascii="Calibri" w:hAnsi="Calibri"/>
        </w:rPr>
      </w:pPr>
      <w:r w:rsidRPr="00C67DA9">
        <w:rPr>
          <w:rFonts w:ascii="Calibri" w:hAnsi="Calibri"/>
        </w:rPr>
        <w:t xml:space="preserve">Jesus even needed to run to the tower. In Matthew 4, Jesus is being tempted for 40 days and 40 nights. What does He do? He calls on the name of the Lord. He recognizes His utter dependency. If Jesus needed the intervention of the Father, I can guarantee you we do as well. </w:t>
      </w:r>
    </w:p>
    <w:p w14:paraId="585B0021" w14:textId="77777777" w:rsidR="00C67DA9" w:rsidRPr="00C67DA9" w:rsidRDefault="00C67DA9" w:rsidP="00C67DA9">
      <w:pPr>
        <w:spacing w:line="276" w:lineRule="auto"/>
        <w:rPr>
          <w:rFonts w:ascii="Calibri" w:hAnsi="Calibri"/>
        </w:rPr>
      </w:pPr>
    </w:p>
    <w:p w14:paraId="3620DC63" w14:textId="77777777" w:rsidR="00C67DA9" w:rsidRPr="00C67DA9" w:rsidRDefault="00C67DA9" w:rsidP="00C67DA9">
      <w:pPr>
        <w:spacing w:line="276" w:lineRule="auto"/>
        <w:rPr>
          <w:rFonts w:ascii="Calibri" w:hAnsi="Calibri"/>
        </w:rPr>
      </w:pPr>
      <w:r w:rsidRPr="00C67DA9">
        <w:rPr>
          <w:rFonts w:ascii="Calibri" w:hAnsi="Calibri"/>
        </w:rPr>
        <w:t xml:space="preserve">Paul and Silas are in prison singing praises to God. They're incarcerated, but they're running to the tower. They're praising God. They're worshiping God anyway. </w:t>
      </w:r>
    </w:p>
    <w:p w14:paraId="25B3991C" w14:textId="77777777" w:rsidR="00C67DA9" w:rsidRPr="00C67DA9" w:rsidRDefault="00C67DA9" w:rsidP="00C67DA9">
      <w:pPr>
        <w:spacing w:line="276" w:lineRule="auto"/>
        <w:rPr>
          <w:rFonts w:ascii="Calibri" w:hAnsi="Calibri"/>
        </w:rPr>
      </w:pPr>
    </w:p>
    <w:p w14:paraId="76058429" w14:textId="26EDB7DD" w:rsidR="00C67DA9" w:rsidRPr="00C67DA9" w:rsidRDefault="00C67DA9" w:rsidP="00C67DA9">
      <w:pPr>
        <w:spacing w:line="276" w:lineRule="auto"/>
        <w:rPr>
          <w:rFonts w:ascii="Calibri" w:hAnsi="Calibri"/>
        </w:rPr>
      </w:pPr>
      <w:r w:rsidRPr="00C67DA9">
        <w:rPr>
          <w:rFonts w:ascii="Calibri" w:hAnsi="Calibri"/>
        </w:rPr>
        <w:t xml:space="preserve">All throughout the gospel of Luke, Jesus finds different times and situations to pray. Why? Because He knew that He needed the power and the strength of the name of the Lord. That's what we need today. If we need help, we </w:t>
      </w:r>
      <w:r w:rsidR="0066306F">
        <w:rPr>
          <w:rFonts w:ascii="Calibri" w:hAnsi="Calibri"/>
        </w:rPr>
        <w:t xml:space="preserve">must </w:t>
      </w:r>
      <w:r w:rsidRPr="00C67DA9">
        <w:rPr>
          <w:rFonts w:ascii="Calibri" w:hAnsi="Calibri"/>
        </w:rPr>
        <w:t xml:space="preserve">run to the tower. </w:t>
      </w:r>
    </w:p>
    <w:p w14:paraId="4CAC138D" w14:textId="77777777" w:rsidR="00C67DA9" w:rsidRPr="00C67DA9" w:rsidRDefault="00C67DA9" w:rsidP="00C67DA9">
      <w:pPr>
        <w:spacing w:line="276" w:lineRule="auto"/>
        <w:rPr>
          <w:rFonts w:ascii="Calibri" w:hAnsi="Calibri"/>
        </w:rPr>
      </w:pPr>
    </w:p>
    <w:p w14:paraId="0076EF67" w14:textId="77777777" w:rsidR="00C67DA9" w:rsidRPr="00C67DA9" w:rsidRDefault="00C67DA9" w:rsidP="00C67DA9">
      <w:pPr>
        <w:spacing w:line="276" w:lineRule="auto"/>
        <w:rPr>
          <w:rFonts w:ascii="Calibri" w:hAnsi="Calibri"/>
        </w:rPr>
      </w:pPr>
      <w:r w:rsidRPr="00C67DA9">
        <w:rPr>
          <w:rFonts w:ascii="Calibri" w:hAnsi="Calibri"/>
        </w:rPr>
        <w:t xml:space="preserve">Don't complain about God not helping you if you're not running to the tower. A lot of people today are blaming God for all their problems. But if you really look below the surface, you see a lot of running away, not running to. Let's run to the tower. Let's help our family run to the tower. I want my kids to be taught to run to the tower. We need families that are running to </w:t>
      </w:r>
      <w:r w:rsidRPr="00C67DA9">
        <w:rPr>
          <w:rFonts w:ascii="Calibri" w:hAnsi="Calibri"/>
        </w:rPr>
        <w:lastRenderedPageBreak/>
        <w:t xml:space="preserve">the tower. We need churches that are running to the tower. We need people that are running to the tower. Let's run to that place of safety. </w:t>
      </w:r>
    </w:p>
    <w:p w14:paraId="6DCAFA76" w14:textId="77777777" w:rsidR="00C67DA9" w:rsidRPr="00C67DA9" w:rsidRDefault="00C67DA9" w:rsidP="00C67DA9">
      <w:pPr>
        <w:spacing w:line="276" w:lineRule="auto"/>
        <w:rPr>
          <w:rFonts w:ascii="Calibri" w:hAnsi="Calibri"/>
        </w:rPr>
      </w:pPr>
    </w:p>
    <w:p w14:paraId="1EF77BFA" w14:textId="77777777" w:rsidR="00C67DA9" w:rsidRPr="00C67DA9" w:rsidRDefault="00C67DA9" w:rsidP="00C67DA9">
      <w:pPr>
        <w:spacing w:line="276" w:lineRule="auto"/>
        <w:rPr>
          <w:rFonts w:ascii="Calibri" w:hAnsi="Calibri"/>
        </w:rPr>
      </w:pPr>
      <w:r w:rsidRPr="00C67DA9">
        <w:rPr>
          <w:rFonts w:ascii="Calibri" w:hAnsi="Calibri"/>
        </w:rPr>
        <w:t>Finally he says this. Not just magnify the Lord or run to His presence, but also:</w:t>
      </w:r>
    </w:p>
    <w:p w14:paraId="175BF59F" w14:textId="77777777" w:rsidR="00C67DA9" w:rsidRPr="00C67DA9" w:rsidRDefault="00C67DA9" w:rsidP="00C67DA9">
      <w:pPr>
        <w:spacing w:line="276" w:lineRule="auto"/>
        <w:rPr>
          <w:rFonts w:ascii="Calibri" w:hAnsi="Calibri"/>
        </w:rPr>
      </w:pPr>
    </w:p>
    <w:p w14:paraId="3DEA9966" w14:textId="77777777" w:rsidR="00C67DA9" w:rsidRPr="00C67DA9" w:rsidRDefault="00C67DA9" w:rsidP="00C67DA9">
      <w:pPr>
        <w:spacing w:line="276" w:lineRule="auto"/>
        <w:rPr>
          <w:rFonts w:ascii="Calibri" w:hAnsi="Calibri"/>
          <w:b/>
          <w:bCs/>
        </w:rPr>
      </w:pPr>
      <w:r w:rsidRPr="00C67DA9">
        <w:rPr>
          <w:rFonts w:ascii="Calibri" w:hAnsi="Calibri"/>
          <w:b/>
          <w:bCs/>
        </w:rPr>
        <w:t>3. Reject Self-Dependence</w:t>
      </w:r>
    </w:p>
    <w:p w14:paraId="6C0BA037" w14:textId="77777777" w:rsidR="00C67DA9" w:rsidRPr="00C67DA9" w:rsidRDefault="00C67DA9" w:rsidP="00C67DA9">
      <w:pPr>
        <w:spacing w:line="276" w:lineRule="auto"/>
        <w:rPr>
          <w:rFonts w:ascii="Calibri" w:hAnsi="Calibri"/>
        </w:rPr>
      </w:pPr>
    </w:p>
    <w:p w14:paraId="150E46BC" w14:textId="77777777" w:rsidR="00C67DA9" w:rsidRPr="00C67DA9" w:rsidRDefault="00C67DA9" w:rsidP="00C67DA9">
      <w:pPr>
        <w:spacing w:line="276" w:lineRule="auto"/>
        <w:rPr>
          <w:rFonts w:ascii="Calibri" w:hAnsi="Calibri"/>
        </w:rPr>
      </w:pPr>
      <w:r w:rsidRPr="00C67DA9">
        <w:rPr>
          <w:rFonts w:ascii="Calibri" w:hAnsi="Calibri"/>
        </w:rPr>
        <w:t>“A rich man’s wealth is his fortified city; in his imagination it is like a high wall” (Proverbs 18:11).</w:t>
      </w:r>
    </w:p>
    <w:p w14:paraId="5FBC4B60" w14:textId="77777777" w:rsidR="00C67DA9" w:rsidRPr="00C67DA9" w:rsidRDefault="00C67DA9" w:rsidP="00C67DA9">
      <w:pPr>
        <w:spacing w:line="276" w:lineRule="auto"/>
        <w:rPr>
          <w:rFonts w:ascii="Calibri" w:hAnsi="Calibri"/>
        </w:rPr>
      </w:pPr>
    </w:p>
    <w:p w14:paraId="55A47ABD" w14:textId="2F0A67E4" w:rsidR="00C67DA9" w:rsidRPr="00C67DA9" w:rsidRDefault="00C67DA9" w:rsidP="00C67DA9">
      <w:pPr>
        <w:spacing w:line="276" w:lineRule="auto"/>
        <w:rPr>
          <w:rFonts w:ascii="Calibri" w:hAnsi="Calibri"/>
        </w:rPr>
      </w:pPr>
      <w:r w:rsidRPr="00C67DA9">
        <w:rPr>
          <w:rFonts w:ascii="Calibri" w:hAnsi="Calibri"/>
        </w:rPr>
        <w:t xml:space="preserve">One of the ways that the Proverbs constructs arguments is through two similar ideas in subsequent verses. The Proverbs will say this truth and then they'll say something that almost sounds exactly the same in the following verse. There's also another type of method that Solomon uses to teach. Sometimes he will take two contrasting ideas. That's what he does in </w:t>
      </w:r>
      <w:r w:rsidR="000732B4">
        <w:rPr>
          <w:rFonts w:ascii="Calibri" w:hAnsi="Calibri"/>
        </w:rPr>
        <w:t>Proverbs 18:10-11</w:t>
      </w:r>
      <w:r w:rsidRPr="00C67DA9">
        <w:rPr>
          <w:rFonts w:ascii="Calibri" w:hAnsi="Calibri"/>
        </w:rPr>
        <w:t>. So in verse 10, it's “we run to the strong tower, the name of the Lord.” In verse 11 he goes another direction</w:t>
      </w:r>
      <w:r w:rsidR="000732B4">
        <w:rPr>
          <w:rFonts w:ascii="Calibri" w:hAnsi="Calibri"/>
        </w:rPr>
        <w:t xml:space="preserve"> and</w:t>
      </w:r>
      <w:r w:rsidRPr="00C67DA9">
        <w:rPr>
          <w:rFonts w:ascii="Calibri" w:hAnsi="Calibri"/>
        </w:rPr>
        <w:t xml:space="preserve"> says, “There’s a lot of people that are building their own towers, primarily people who are wealthy who thinks that they have their own fortification. But it's all in their mind. It's just in their imagination.” </w:t>
      </w:r>
    </w:p>
    <w:p w14:paraId="22058ED6" w14:textId="77777777" w:rsidR="00C67DA9" w:rsidRPr="00C67DA9" w:rsidRDefault="00C67DA9" w:rsidP="00C67DA9">
      <w:pPr>
        <w:spacing w:line="276" w:lineRule="auto"/>
        <w:rPr>
          <w:rFonts w:ascii="Calibri" w:hAnsi="Calibri"/>
        </w:rPr>
      </w:pPr>
    </w:p>
    <w:p w14:paraId="4A4569FA" w14:textId="57F2C6C0" w:rsidR="00C67DA9" w:rsidRPr="00C67DA9" w:rsidRDefault="00C67DA9" w:rsidP="00C67DA9">
      <w:pPr>
        <w:spacing w:line="276" w:lineRule="auto"/>
        <w:rPr>
          <w:rFonts w:ascii="Calibri" w:hAnsi="Calibri"/>
        </w:rPr>
      </w:pPr>
      <w:r w:rsidRPr="00C67DA9">
        <w:rPr>
          <w:rFonts w:ascii="Calibri" w:hAnsi="Calibri"/>
        </w:rPr>
        <w:t xml:space="preserve">How many of you know we have a vivid imagination? I was playing basketball the other day and I had a drive to the basket. I saw the play developing and I was like, “I am going to the rack. I'm like Kevin Durant. I'm like Steph Curry. Here we go.” By the time I got to the basket, the biggest guy on the other team had swatted the ball away from me. I was so embarrassed. I don't move as fast as I did a few years ago. It was all in my head. I can imagine that I have six-pack abs. I can imagine a lot of things. But imagination is not always reality. </w:t>
      </w:r>
    </w:p>
    <w:p w14:paraId="63FF8B89" w14:textId="77777777" w:rsidR="00C67DA9" w:rsidRPr="00C67DA9" w:rsidRDefault="00C67DA9" w:rsidP="00C67DA9">
      <w:pPr>
        <w:spacing w:line="276" w:lineRule="auto"/>
        <w:rPr>
          <w:rFonts w:ascii="Calibri" w:hAnsi="Calibri"/>
        </w:rPr>
      </w:pPr>
    </w:p>
    <w:p w14:paraId="5D99004D" w14:textId="77777777" w:rsidR="00C67DA9" w:rsidRPr="00C67DA9" w:rsidRDefault="00C67DA9" w:rsidP="00C67DA9">
      <w:pPr>
        <w:spacing w:line="276" w:lineRule="auto"/>
        <w:rPr>
          <w:rFonts w:ascii="Calibri" w:hAnsi="Calibri"/>
        </w:rPr>
      </w:pPr>
      <w:r w:rsidRPr="00C67DA9">
        <w:rPr>
          <w:rFonts w:ascii="Calibri" w:hAnsi="Calibri"/>
        </w:rPr>
        <w:t>“A rich man’s wealth is his fortified city; in his imagination it is like a high wall” (Proverbs 18:11).</w:t>
      </w:r>
    </w:p>
    <w:p w14:paraId="51AD7BA3" w14:textId="77777777" w:rsidR="00C67DA9" w:rsidRPr="00C67DA9" w:rsidRDefault="00C67DA9" w:rsidP="00C67DA9">
      <w:pPr>
        <w:spacing w:line="276" w:lineRule="auto"/>
        <w:rPr>
          <w:rFonts w:ascii="Calibri" w:hAnsi="Calibri"/>
        </w:rPr>
      </w:pPr>
    </w:p>
    <w:p w14:paraId="076D0B1D" w14:textId="77777777" w:rsidR="00C67DA9" w:rsidRPr="00C67DA9" w:rsidRDefault="00C67DA9" w:rsidP="00C67DA9">
      <w:pPr>
        <w:spacing w:line="276" w:lineRule="auto"/>
        <w:rPr>
          <w:rFonts w:ascii="Calibri" w:hAnsi="Calibri"/>
        </w:rPr>
      </w:pPr>
      <w:r w:rsidRPr="00C67DA9">
        <w:rPr>
          <w:rFonts w:ascii="Calibri" w:hAnsi="Calibri"/>
        </w:rPr>
        <w:t>We think this sometimes: “If I just have enough money, then I'll build my own tower. I don't need</w:t>
      </w:r>
      <w:r w:rsidRPr="00C67DA9">
        <w:rPr>
          <w:rFonts w:ascii="Calibri" w:hAnsi="Calibri"/>
          <w:i/>
          <w:iCs/>
        </w:rPr>
        <w:t xml:space="preserve"> the</w:t>
      </w:r>
      <w:r w:rsidRPr="00C67DA9">
        <w:rPr>
          <w:rFonts w:ascii="Calibri" w:hAnsi="Calibri"/>
        </w:rPr>
        <w:t xml:space="preserve"> strong tower. I've built my own tower.” I've thought about it and maybe you think about it too. Finances, wealth is perhaps the greatest rivalry to the name of the Lord. We really believe that “if I just have enough money.” If I get sick, but I've got money. If I get into some type of legal trouble or my kids are struggling, I have money. We work our whole life to have enough. All the while we think that we're building a strong tower, but that strong tower is not as strong as we think it is because it's mostly right here in our head. </w:t>
      </w:r>
    </w:p>
    <w:p w14:paraId="7D50046A" w14:textId="77777777" w:rsidR="00C67DA9" w:rsidRPr="00C67DA9" w:rsidRDefault="00C67DA9" w:rsidP="00C67DA9">
      <w:pPr>
        <w:spacing w:line="276" w:lineRule="auto"/>
        <w:rPr>
          <w:rFonts w:ascii="Calibri" w:hAnsi="Calibri"/>
        </w:rPr>
      </w:pPr>
    </w:p>
    <w:p w14:paraId="01C64F26" w14:textId="1425CCE6" w:rsidR="00C67DA9" w:rsidRPr="00C67DA9" w:rsidRDefault="00C67DA9" w:rsidP="00C67DA9">
      <w:pPr>
        <w:spacing w:line="276" w:lineRule="auto"/>
        <w:rPr>
          <w:rFonts w:ascii="Calibri" w:hAnsi="Calibri"/>
        </w:rPr>
      </w:pPr>
      <w:r w:rsidRPr="00C67DA9">
        <w:rPr>
          <w:rFonts w:ascii="Calibri" w:hAnsi="Calibri"/>
        </w:rPr>
        <w:t>I was talking to my boy about this this week. He said, “You know, Dad, in Fortnite you can build a tower.” I was like, “Tell me about the tower in Fortnite.” He said, “</w:t>
      </w:r>
      <w:r w:rsidR="000732B4">
        <w:rPr>
          <w:rFonts w:ascii="Calibri" w:hAnsi="Calibri"/>
        </w:rPr>
        <w:t>Y</w:t>
      </w:r>
      <w:r w:rsidRPr="00C67DA9">
        <w:rPr>
          <w:rFonts w:ascii="Calibri" w:hAnsi="Calibri"/>
        </w:rPr>
        <w:t xml:space="preserve">ou can snipe the enemy. It </w:t>
      </w:r>
      <w:r w:rsidRPr="00C67DA9">
        <w:rPr>
          <w:rFonts w:ascii="Calibri" w:hAnsi="Calibri"/>
        </w:rPr>
        <w:lastRenderedPageBreak/>
        <w:t>can be a very powerful tool to have the high ground. But while you're not looking, people can also come up behind you and tear down the tower, and it can be game over for you.” I thought when we build our own towers, it's a lot like Fortnite. It looks great. It feels good, at least for a while. But it's not as fortified as we think that. It can all come crashing down</w:t>
      </w:r>
      <w:r w:rsidR="0066306F">
        <w:rPr>
          <w:rFonts w:ascii="Calibri" w:hAnsi="Calibri"/>
        </w:rPr>
        <w:t xml:space="preserve"> quickly</w:t>
      </w:r>
      <w:r w:rsidRPr="00C67DA9">
        <w:rPr>
          <w:rFonts w:ascii="Calibri" w:hAnsi="Calibri"/>
        </w:rPr>
        <w:t xml:space="preserve">. </w:t>
      </w:r>
    </w:p>
    <w:p w14:paraId="2FD70301" w14:textId="77777777" w:rsidR="00C67DA9" w:rsidRPr="00C67DA9" w:rsidRDefault="00C67DA9" w:rsidP="00C67DA9">
      <w:pPr>
        <w:spacing w:line="276" w:lineRule="auto"/>
        <w:rPr>
          <w:rFonts w:ascii="Calibri" w:hAnsi="Calibri"/>
        </w:rPr>
      </w:pPr>
    </w:p>
    <w:p w14:paraId="669AF88F" w14:textId="77777777" w:rsidR="00C67DA9" w:rsidRPr="00C67DA9" w:rsidRDefault="00C67DA9" w:rsidP="00C67DA9">
      <w:pPr>
        <w:spacing w:line="276" w:lineRule="auto"/>
        <w:rPr>
          <w:rFonts w:ascii="Calibri" w:hAnsi="Calibri"/>
        </w:rPr>
      </w:pPr>
      <w:r w:rsidRPr="00C67DA9">
        <w:rPr>
          <w:rFonts w:ascii="Calibri" w:hAnsi="Calibri"/>
        </w:rPr>
        <w:t xml:space="preserve">“In his imagination it is like a high wall.” That wall is not as high as you thought it was. That's why we need the Lord. What we need is not to build our own towers, we need </w:t>
      </w:r>
      <w:r w:rsidRPr="00C67DA9">
        <w:rPr>
          <w:rFonts w:ascii="Calibri" w:hAnsi="Calibri"/>
          <w:i/>
          <w:iCs/>
        </w:rPr>
        <w:t>the</w:t>
      </w:r>
      <w:r w:rsidRPr="00C67DA9">
        <w:rPr>
          <w:rFonts w:ascii="Calibri" w:hAnsi="Calibri"/>
        </w:rPr>
        <w:t xml:space="preserve"> strong tower. We can build our own towers by religious habits. Sometimes our towers are addictions. A tower is where you run when you get into trouble. If you get into trouble and you run to an addiction, you've built a tower but it's a tower that can easily crumble. That's why we need the name of the Lord. We need </w:t>
      </w:r>
      <w:r w:rsidRPr="00C67DA9">
        <w:rPr>
          <w:rFonts w:ascii="Calibri" w:hAnsi="Calibri"/>
          <w:i/>
          <w:iCs/>
        </w:rPr>
        <w:t xml:space="preserve">the </w:t>
      </w:r>
      <w:r w:rsidRPr="00C67DA9">
        <w:rPr>
          <w:rFonts w:ascii="Calibri" w:hAnsi="Calibri"/>
        </w:rPr>
        <w:t xml:space="preserve">tower. We need </w:t>
      </w:r>
      <w:r w:rsidRPr="00C67DA9">
        <w:rPr>
          <w:rFonts w:ascii="Calibri" w:hAnsi="Calibri"/>
          <w:i/>
          <w:iCs/>
        </w:rPr>
        <w:t>the</w:t>
      </w:r>
      <w:r w:rsidRPr="00C67DA9">
        <w:rPr>
          <w:rFonts w:ascii="Calibri" w:hAnsi="Calibri"/>
        </w:rPr>
        <w:t xml:space="preserve"> place of strength, the castle, the strong tower. </w:t>
      </w:r>
    </w:p>
    <w:p w14:paraId="623E6375" w14:textId="77777777" w:rsidR="00C67DA9" w:rsidRPr="00C67DA9" w:rsidRDefault="00C67DA9" w:rsidP="00C67DA9">
      <w:pPr>
        <w:spacing w:line="276" w:lineRule="auto"/>
        <w:rPr>
          <w:rFonts w:ascii="Calibri" w:hAnsi="Calibri"/>
        </w:rPr>
      </w:pPr>
    </w:p>
    <w:p w14:paraId="0E7A73B9" w14:textId="53A0445E" w:rsidR="00C67DA9" w:rsidRPr="00C67DA9" w:rsidRDefault="00C67DA9" w:rsidP="00C67DA9">
      <w:pPr>
        <w:spacing w:line="276" w:lineRule="auto"/>
        <w:rPr>
          <w:rFonts w:ascii="Calibri" w:hAnsi="Calibri"/>
        </w:rPr>
      </w:pPr>
      <w:r w:rsidRPr="00C67DA9">
        <w:rPr>
          <w:rFonts w:ascii="Calibri" w:hAnsi="Calibri"/>
        </w:rPr>
        <w:t>I know people who are very wealthy that would give massive amounts of money to just have a normal family, to have a healthy marriage, to have kids that would respect them. In some instances, people have just spent years and decades and nights and weekends and all kinds of other time and energy building a tower that really wasn't a tower that they thought. It’s sad. We need the real tower. We need the name of the Lord</w:t>
      </w:r>
      <w:r w:rsidR="00E73398">
        <w:rPr>
          <w:rFonts w:ascii="Calibri" w:hAnsi="Calibri"/>
        </w:rPr>
        <w:t xml:space="preserve"> and that is Jesus</w:t>
      </w:r>
      <w:r w:rsidRPr="00C67DA9">
        <w:rPr>
          <w:rFonts w:ascii="Calibri" w:hAnsi="Calibri"/>
        </w:rPr>
        <w:t xml:space="preserve">. That's what we need. </w:t>
      </w:r>
    </w:p>
    <w:p w14:paraId="0AB6291F" w14:textId="77777777" w:rsidR="00C67DA9" w:rsidRPr="00C67DA9" w:rsidRDefault="00C67DA9" w:rsidP="00C67DA9">
      <w:pPr>
        <w:spacing w:line="276" w:lineRule="auto"/>
        <w:rPr>
          <w:rFonts w:ascii="Calibri" w:hAnsi="Calibri"/>
        </w:rPr>
      </w:pPr>
    </w:p>
    <w:p w14:paraId="0954447C" w14:textId="77777777" w:rsidR="00C67DA9" w:rsidRPr="00C67DA9" w:rsidRDefault="00C67DA9" w:rsidP="00C67DA9">
      <w:pPr>
        <w:spacing w:line="276" w:lineRule="auto"/>
        <w:rPr>
          <w:rFonts w:ascii="Calibri" w:hAnsi="Calibri"/>
        </w:rPr>
      </w:pPr>
      <w:r w:rsidRPr="00C67DA9">
        <w:rPr>
          <w:rFonts w:ascii="Calibri" w:hAnsi="Calibri"/>
        </w:rPr>
        <w:t xml:space="preserve">We got to build that tower. The tower is not the tower of career advancement. It's not the tower of relationships. It's not the tower of addictions. It’s the tower of the name of the Lord. That's why we got to magnify His name. That's why we got to run to His presence. That's why we have to reject self-dependence. “The name of the Lord is a strong tower; the righteous run to it and they are safe.” </w:t>
      </w:r>
    </w:p>
    <w:p w14:paraId="00D401B2" w14:textId="77777777" w:rsidR="00C67DA9" w:rsidRPr="00C67DA9" w:rsidRDefault="00C67DA9" w:rsidP="00C67DA9">
      <w:pPr>
        <w:spacing w:line="276" w:lineRule="auto"/>
        <w:rPr>
          <w:rFonts w:ascii="Calibri" w:hAnsi="Calibri"/>
        </w:rPr>
      </w:pPr>
    </w:p>
    <w:p w14:paraId="3CA94A8B" w14:textId="040C14FF" w:rsidR="00C67DA9" w:rsidRPr="00C67DA9" w:rsidRDefault="00C67DA9" w:rsidP="00C67DA9">
      <w:pPr>
        <w:spacing w:line="276" w:lineRule="auto"/>
        <w:rPr>
          <w:rFonts w:ascii="Calibri" w:hAnsi="Calibri"/>
        </w:rPr>
      </w:pPr>
      <w:r w:rsidRPr="00C67DA9">
        <w:rPr>
          <w:rFonts w:ascii="Calibri" w:hAnsi="Calibri"/>
        </w:rPr>
        <w:br w:type="page"/>
      </w:r>
      <w:r w:rsidRPr="00C67DA9">
        <w:rPr>
          <w:rFonts w:ascii="Calibri" w:hAnsi="Calibri"/>
          <w:b/>
          <w:bCs/>
          <w:sz w:val="28"/>
          <w:szCs w:val="28"/>
          <w:u w:val="single"/>
        </w:rPr>
        <w:lastRenderedPageBreak/>
        <w:t>OUTLINE</w:t>
      </w:r>
    </w:p>
    <w:p w14:paraId="459D83AC" w14:textId="77777777" w:rsidR="00C67DA9" w:rsidRPr="00C67DA9" w:rsidRDefault="00C67DA9" w:rsidP="00C67DA9">
      <w:pPr>
        <w:spacing w:line="276" w:lineRule="auto"/>
        <w:rPr>
          <w:rFonts w:ascii="Calibri" w:hAnsi="Calibri"/>
        </w:rPr>
      </w:pPr>
    </w:p>
    <w:p w14:paraId="46D13AC5" w14:textId="77777777" w:rsidR="00C67DA9" w:rsidRPr="00C67DA9" w:rsidRDefault="00C67DA9" w:rsidP="00C67DA9">
      <w:pPr>
        <w:spacing w:line="276" w:lineRule="auto"/>
        <w:rPr>
          <w:rFonts w:ascii="Calibri" w:hAnsi="Calibri"/>
          <w:i/>
          <w:iCs/>
        </w:rPr>
      </w:pPr>
      <w:r w:rsidRPr="00C67DA9">
        <w:rPr>
          <w:rFonts w:ascii="Calibri" w:hAnsi="Calibri"/>
          <w:i/>
          <w:iCs/>
        </w:rPr>
        <w:t>God’s Help Is Available When I…</w:t>
      </w:r>
    </w:p>
    <w:p w14:paraId="63C876E0" w14:textId="77777777" w:rsidR="00C67DA9" w:rsidRPr="00C67DA9" w:rsidRDefault="00C67DA9" w:rsidP="00C67DA9">
      <w:pPr>
        <w:spacing w:line="276" w:lineRule="auto"/>
        <w:rPr>
          <w:rFonts w:ascii="Calibri" w:hAnsi="Calibri"/>
        </w:rPr>
      </w:pPr>
    </w:p>
    <w:p w14:paraId="1C854B04" w14:textId="77777777" w:rsidR="00C67DA9" w:rsidRPr="00C67DA9" w:rsidRDefault="00C67DA9" w:rsidP="00C67DA9">
      <w:pPr>
        <w:spacing w:line="276" w:lineRule="auto"/>
        <w:rPr>
          <w:rFonts w:ascii="Calibri" w:hAnsi="Calibri"/>
          <w:b/>
          <w:bCs/>
        </w:rPr>
      </w:pPr>
      <w:r w:rsidRPr="00C67DA9">
        <w:rPr>
          <w:rFonts w:ascii="Calibri" w:hAnsi="Calibri"/>
          <w:b/>
          <w:bCs/>
        </w:rPr>
        <w:t>1. Magnify His Name</w:t>
      </w:r>
    </w:p>
    <w:p w14:paraId="409B918C" w14:textId="77777777" w:rsidR="00C67DA9" w:rsidRPr="00C67DA9" w:rsidRDefault="00C67DA9" w:rsidP="00C67DA9">
      <w:pPr>
        <w:spacing w:line="276" w:lineRule="auto"/>
        <w:rPr>
          <w:rFonts w:ascii="Calibri" w:hAnsi="Calibri"/>
        </w:rPr>
      </w:pPr>
    </w:p>
    <w:p w14:paraId="2B2B916F" w14:textId="77777777" w:rsidR="00C67DA9" w:rsidRPr="00C67DA9" w:rsidRDefault="00C67DA9" w:rsidP="00C67DA9">
      <w:pPr>
        <w:spacing w:line="276" w:lineRule="auto"/>
        <w:rPr>
          <w:rFonts w:ascii="Calibri" w:hAnsi="Calibri"/>
        </w:rPr>
      </w:pPr>
      <w:r w:rsidRPr="00C67DA9">
        <w:rPr>
          <w:rFonts w:ascii="Calibri" w:hAnsi="Calibri"/>
        </w:rPr>
        <w:t>The name of the Lord is a strong tower; the righteous run to it and are protected. Proverbs 18:10 (CSB)</w:t>
      </w:r>
    </w:p>
    <w:p w14:paraId="4177268A" w14:textId="77777777" w:rsidR="00C67DA9" w:rsidRPr="00C67DA9" w:rsidRDefault="00C67DA9" w:rsidP="00C67DA9">
      <w:pPr>
        <w:spacing w:line="276" w:lineRule="auto"/>
        <w:rPr>
          <w:rFonts w:ascii="Calibri" w:hAnsi="Calibri"/>
        </w:rPr>
      </w:pPr>
    </w:p>
    <w:p w14:paraId="130E6676" w14:textId="77777777" w:rsidR="00C67DA9" w:rsidRPr="00C67DA9" w:rsidRDefault="00C67DA9" w:rsidP="00C67DA9">
      <w:pPr>
        <w:spacing w:line="276" w:lineRule="auto"/>
        <w:rPr>
          <w:rFonts w:ascii="Calibri" w:hAnsi="Calibri"/>
          <w:b/>
          <w:bCs/>
        </w:rPr>
      </w:pPr>
      <w:r w:rsidRPr="00C67DA9">
        <w:rPr>
          <w:rFonts w:ascii="Calibri" w:hAnsi="Calibri"/>
          <w:b/>
          <w:bCs/>
        </w:rPr>
        <w:t xml:space="preserve">2. Run </w:t>
      </w:r>
      <w:proofErr w:type="gramStart"/>
      <w:r w:rsidRPr="00C67DA9">
        <w:rPr>
          <w:rFonts w:ascii="Calibri" w:hAnsi="Calibri"/>
          <w:b/>
          <w:bCs/>
        </w:rPr>
        <w:t>To</w:t>
      </w:r>
      <w:proofErr w:type="gramEnd"/>
      <w:r w:rsidRPr="00C67DA9">
        <w:rPr>
          <w:rFonts w:ascii="Calibri" w:hAnsi="Calibri"/>
          <w:b/>
          <w:bCs/>
        </w:rPr>
        <w:t xml:space="preserve"> His Presence</w:t>
      </w:r>
    </w:p>
    <w:p w14:paraId="2A7D66AE" w14:textId="77777777" w:rsidR="00C67DA9" w:rsidRPr="00C67DA9" w:rsidRDefault="00C67DA9" w:rsidP="00C67DA9">
      <w:pPr>
        <w:spacing w:line="276" w:lineRule="auto"/>
        <w:rPr>
          <w:rFonts w:ascii="Calibri" w:hAnsi="Calibri"/>
        </w:rPr>
      </w:pPr>
    </w:p>
    <w:p w14:paraId="27D8E253" w14:textId="77777777" w:rsidR="00C67DA9" w:rsidRPr="00C67DA9" w:rsidRDefault="00C67DA9" w:rsidP="00C67DA9">
      <w:pPr>
        <w:spacing w:line="276" w:lineRule="auto"/>
        <w:rPr>
          <w:rFonts w:ascii="Calibri" w:hAnsi="Calibri"/>
        </w:rPr>
      </w:pPr>
      <w:r w:rsidRPr="00C67DA9">
        <w:rPr>
          <w:rFonts w:ascii="Calibri" w:hAnsi="Calibri"/>
        </w:rPr>
        <w:t>The name of the Lord is a strong tower; the righteous run to it and are protected. Proverbs 18:10 (CSB)</w:t>
      </w:r>
    </w:p>
    <w:p w14:paraId="466F5E12" w14:textId="77777777" w:rsidR="00C67DA9" w:rsidRPr="00C67DA9" w:rsidRDefault="00C67DA9" w:rsidP="00C67DA9">
      <w:pPr>
        <w:spacing w:line="276" w:lineRule="auto"/>
        <w:rPr>
          <w:rFonts w:ascii="Calibri" w:hAnsi="Calibri"/>
          <w:b/>
          <w:bCs/>
        </w:rPr>
      </w:pPr>
    </w:p>
    <w:p w14:paraId="3978C32A" w14:textId="77777777" w:rsidR="00C67DA9" w:rsidRPr="00C67DA9" w:rsidRDefault="00C67DA9" w:rsidP="00C67DA9">
      <w:pPr>
        <w:spacing w:line="276" w:lineRule="auto"/>
        <w:rPr>
          <w:rFonts w:ascii="Calibri" w:hAnsi="Calibri"/>
          <w:b/>
          <w:bCs/>
        </w:rPr>
      </w:pPr>
      <w:r w:rsidRPr="00C67DA9">
        <w:rPr>
          <w:rFonts w:ascii="Calibri" w:hAnsi="Calibri"/>
          <w:b/>
          <w:bCs/>
        </w:rPr>
        <w:t>3. Reject Self-Dependence</w:t>
      </w:r>
    </w:p>
    <w:p w14:paraId="68E3E7F0" w14:textId="77777777" w:rsidR="00C67DA9" w:rsidRPr="00C67DA9" w:rsidRDefault="00C67DA9" w:rsidP="00C67DA9">
      <w:pPr>
        <w:spacing w:line="276" w:lineRule="auto"/>
        <w:rPr>
          <w:rFonts w:ascii="Calibri" w:hAnsi="Calibri"/>
        </w:rPr>
      </w:pPr>
    </w:p>
    <w:p w14:paraId="0A45DF8C" w14:textId="77777777" w:rsidR="00C67DA9" w:rsidRPr="00C67DA9" w:rsidRDefault="00C67DA9" w:rsidP="00C67DA9">
      <w:pPr>
        <w:spacing w:line="276" w:lineRule="auto"/>
        <w:rPr>
          <w:rFonts w:ascii="Calibri" w:hAnsi="Calibri"/>
        </w:rPr>
      </w:pPr>
      <w:r w:rsidRPr="00C67DA9">
        <w:rPr>
          <w:rFonts w:ascii="Calibri" w:hAnsi="Calibri"/>
        </w:rPr>
        <w:t>A rich man’s wealth is his fortified city; in his imagination it is like a high wall. Proverbs 18:11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A1BF" w14:textId="77777777" w:rsidR="00B53447" w:rsidRDefault="00B53447">
      <w:r>
        <w:separator/>
      </w:r>
    </w:p>
  </w:endnote>
  <w:endnote w:type="continuationSeparator" w:id="0">
    <w:p w14:paraId="33FCFA9C" w14:textId="77777777" w:rsidR="00B53447" w:rsidRDefault="00B53447">
      <w:r>
        <w:continuationSeparator/>
      </w:r>
    </w:p>
  </w:endnote>
  <w:endnote w:type="continuationNotice" w:id="1">
    <w:p w14:paraId="710FB22D" w14:textId="77777777" w:rsidR="00B53447" w:rsidRDefault="00B53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D162" w14:textId="77777777" w:rsidR="00E017B9" w:rsidRDefault="00E01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20F23C9" w:rsidR="000D064C" w:rsidRPr="00E001F4" w:rsidRDefault="00A11D21" w:rsidP="00A11D21">
    <w:pPr>
      <w:pStyle w:val="Footer"/>
      <w:rPr>
        <w:rFonts w:ascii="Calibri" w:hAnsi="Calibri"/>
      </w:rPr>
    </w:pPr>
    <w:r>
      <w:rPr>
        <w:rFonts w:ascii="Calibri" w:hAnsi="Calibri"/>
        <w:b/>
        <w:bCs/>
      </w:rPr>
      <w:tab/>
    </w:r>
    <w:r w:rsidR="00D22EE5">
      <w:rPr>
        <w:rFonts w:ascii="Calibri" w:hAnsi="Calibri"/>
        <w:b/>
        <w:bCs/>
      </w:rPr>
      <w:t>Help</w:t>
    </w:r>
    <w:r w:rsidR="000D064C" w:rsidRPr="00E001F4">
      <w:rPr>
        <w:rFonts w:ascii="Calibri" w:hAnsi="Calibri"/>
        <w:b/>
        <w:bCs/>
      </w:rPr>
      <w:t>—</w:t>
    </w:r>
    <w:r w:rsidR="00C67DA9">
      <w:rPr>
        <w:rFonts w:ascii="Calibri" w:hAnsi="Calibri"/>
        <w:b/>
        <w:bCs/>
      </w:rPr>
      <w:t xml:space="preserve">Run </w:t>
    </w:r>
    <w:proofErr w:type="gramStart"/>
    <w:r w:rsidR="00C67DA9">
      <w:rPr>
        <w:rFonts w:ascii="Calibri" w:hAnsi="Calibri"/>
        <w:b/>
        <w:bCs/>
      </w:rPr>
      <w:t>To</w:t>
    </w:r>
    <w:proofErr w:type="gramEnd"/>
    <w:r w:rsidR="00C67DA9">
      <w:rPr>
        <w:rFonts w:ascii="Calibri" w:hAnsi="Calibri"/>
        <w:b/>
        <w:bCs/>
      </w:rPr>
      <w:t xml:space="preserve"> The Tower</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A70E" w14:textId="77777777" w:rsidR="00E017B9" w:rsidRDefault="00E01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B0DEA" w14:textId="77777777" w:rsidR="00B53447" w:rsidRDefault="00B53447">
      <w:r>
        <w:separator/>
      </w:r>
    </w:p>
  </w:footnote>
  <w:footnote w:type="continuationSeparator" w:id="0">
    <w:p w14:paraId="10C296C3" w14:textId="77777777" w:rsidR="00B53447" w:rsidRDefault="00B53447">
      <w:r>
        <w:continuationSeparator/>
      </w:r>
    </w:p>
  </w:footnote>
  <w:footnote w:type="continuationNotice" w:id="1">
    <w:p w14:paraId="6F5A0627" w14:textId="77777777" w:rsidR="00B53447" w:rsidRDefault="00B53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0E94"/>
    <w:rsid w:val="001C6DAF"/>
    <w:rsid w:val="001E3993"/>
    <w:rsid w:val="001F2E97"/>
    <w:rsid w:val="001F736C"/>
    <w:rsid w:val="002252B6"/>
    <w:rsid w:val="002255D9"/>
    <w:rsid w:val="00236AB3"/>
    <w:rsid w:val="00255946"/>
    <w:rsid w:val="00274BB9"/>
    <w:rsid w:val="0028034F"/>
    <w:rsid w:val="00285843"/>
    <w:rsid w:val="00290511"/>
    <w:rsid w:val="002A27F0"/>
    <w:rsid w:val="002B71A4"/>
    <w:rsid w:val="002B7D3B"/>
    <w:rsid w:val="002B7DA4"/>
    <w:rsid w:val="002D3E02"/>
    <w:rsid w:val="002D6FF3"/>
    <w:rsid w:val="002E1AD4"/>
    <w:rsid w:val="002F2997"/>
    <w:rsid w:val="002F3A62"/>
    <w:rsid w:val="002F6231"/>
    <w:rsid w:val="00313F0F"/>
    <w:rsid w:val="003259AC"/>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16D8E"/>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306F"/>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24BB6"/>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A5ED6"/>
    <w:rsid w:val="00AB12C5"/>
    <w:rsid w:val="00AC1B83"/>
    <w:rsid w:val="00AF468A"/>
    <w:rsid w:val="00B01277"/>
    <w:rsid w:val="00B03B8B"/>
    <w:rsid w:val="00B10327"/>
    <w:rsid w:val="00B158DB"/>
    <w:rsid w:val="00B3092B"/>
    <w:rsid w:val="00B40364"/>
    <w:rsid w:val="00B53447"/>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1D36"/>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17B9"/>
    <w:rsid w:val="00E34A7C"/>
    <w:rsid w:val="00E53191"/>
    <w:rsid w:val="00E56D30"/>
    <w:rsid w:val="00E64AE0"/>
    <w:rsid w:val="00E667AB"/>
    <w:rsid w:val="00E73398"/>
    <w:rsid w:val="00E75A9B"/>
    <w:rsid w:val="00E91EAD"/>
    <w:rsid w:val="00ED0AA7"/>
    <w:rsid w:val="00EF1491"/>
    <w:rsid w:val="00EF1DC2"/>
    <w:rsid w:val="00F03B96"/>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C5392"/>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97</TotalTime>
  <Pages>10</Pages>
  <Words>3178</Words>
  <Characters>18119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2022-12-07T18:00:00Z</cp:lastPrinted>
  <dcterms:created xsi:type="dcterms:W3CDTF">2023-01-19T20:50:00Z</dcterms:created>
  <dcterms:modified xsi:type="dcterms:W3CDTF">2023-01-24T17:22:00Z</dcterms:modified>
  <cp:category/>
</cp:coreProperties>
</file>